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018189" w14:textId="77777777" w:rsidR="00AD232C" w:rsidRDefault="00AD232C">
      <w:pPr>
        <w:autoSpaceDE w:val="0"/>
        <w:autoSpaceDN w:val="0"/>
        <w:spacing w:after="78" w:line="220" w:lineRule="exact"/>
      </w:pPr>
    </w:p>
    <w:p w14:paraId="18198522" w14:textId="7308B05A" w:rsidR="00AD232C" w:rsidRPr="005527B1" w:rsidRDefault="005527B1">
      <w:pPr>
        <w:autoSpaceDE w:val="0"/>
        <w:autoSpaceDN w:val="0"/>
        <w:spacing w:after="0" w:line="230" w:lineRule="auto"/>
        <w:rPr>
          <w:lang w:val="ru-RU"/>
        </w:rPr>
      </w:pPr>
      <w:bookmarkStart w:id="0" w:name="_GoBack"/>
      <w:bookmarkEnd w:id="0"/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2615357B" w14:textId="77777777" w:rsidR="00AD232C" w:rsidRPr="005527B1" w:rsidRDefault="005527B1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3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сформулированные в Примерной программе воспитания.</w:t>
      </w:r>
    </w:p>
    <w:p w14:paraId="16B17824" w14:textId="77777777" w:rsidR="00AD232C" w:rsidRPr="005527B1" w:rsidRDefault="005527B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14:paraId="315AC95B" w14:textId="77777777" w:rsidR="00AD232C" w:rsidRPr="005527B1" w:rsidRDefault="005527B1">
      <w:pPr>
        <w:autoSpaceDE w:val="0"/>
        <w:autoSpaceDN w:val="0"/>
        <w:spacing w:before="192" w:after="0" w:line="286" w:lineRule="auto"/>
        <w:ind w:right="144"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02EB7E74" w14:textId="77777777" w:rsidR="00AD232C" w:rsidRPr="005527B1" w:rsidRDefault="005527B1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14:paraId="1F5EEC2E" w14:textId="77777777" w:rsidR="00AD232C" w:rsidRPr="005527B1" w:rsidRDefault="005527B1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14:paraId="1797517F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  <w:r w:rsidRPr="005527B1">
        <w:rPr>
          <w:lang w:val="ru-RU"/>
        </w:rPr>
        <w:tab/>
      </w:r>
      <w:r w:rsidR="004F3D10">
        <w:rPr>
          <w:lang w:val="ru-RU"/>
        </w:rPr>
        <w:t xml:space="preserve">В соответствии с региональным Учебным планом на изучение литературного чтения в 3 классе </w:t>
      </w:r>
      <w:r w:rsidR="004F3D10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отводится 102</w:t>
      </w:r>
      <w:r w:rsidR="004F3D10"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ч.</w:t>
      </w:r>
    </w:p>
    <w:p w14:paraId="231E22C5" w14:textId="77777777" w:rsidR="00AD232C" w:rsidRPr="005527B1" w:rsidRDefault="005527B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14:paraId="5628AACB" w14:textId="77777777" w:rsidR="00AD232C" w:rsidRPr="005527B1" w:rsidRDefault="005527B1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Приоритетная </w:t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</w:t>
      </w:r>
    </w:p>
    <w:p w14:paraId="712D15AB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9A53ED9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p w14:paraId="0369033F" w14:textId="77777777" w:rsidR="00AD232C" w:rsidRPr="005527B1" w:rsidRDefault="005527B1">
      <w:pPr>
        <w:autoSpaceDE w:val="0"/>
        <w:autoSpaceDN w:val="0"/>
        <w:spacing w:after="0" w:line="271" w:lineRule="auto"/>
        <w:ind w:right="576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 предметных и универсальных действий в процессе изучения предмета«Литературное чтение» станут фундаментом обучения в основном звене школы, а также будут востребованы в жизни.</w:t>
      </w:r>
    </w:p>
    <w:p w14:paraId="6EAE3764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2C8FD750" w14:textId="77777777" w:rsidR="00AD232C" w:rsidRPr="005527B1" w:rsidRDefault="005527B1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2543E5C4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14:paraId="38D2518B" w14:textId="77777777" w:rsidR="00AD232C" w:rsidRPr="005527B1" w:rsidRDefault="005527B1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778F03F4" w14:textId="77777777" w:rsidR="00AD232C" w:rsidRPr="005527B1" w:rsidRDefault="005527B1">
      <w:pPr>
        <w:autoSpaceDE w:val="0"/>
        <w:autoSpaceDN w:val="0"/>
        <w:spacing w:before="192" w:after="0" w:line="262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4497AC44" w14:textId="77777777" w:rsidR="00AD232C" w:rsidRPr="005527B1" w:rsidRDefault="005527B1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(сравнение, эпитет, олицетворение);</w:t>
      </w:r>
    </w:p>
    <w:p w14:paraId="09B873AA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0439F4C3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86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14:paraId="3E6F9290" w14:textId="77777777" w:rsidR="00AD232C" w:rsidRPr="005527B1" w:rsidRDefault="00AD232C">
      <w:pPr>
        <w:autoSpaceDE w:val="0"/>
        <w:autoSpaceDN w:val="0"/>
        <w:spacing w:after="78" w:line="220" w:lineRule="exact"/>
        <w:rPr>
          <w:lang w:val="ru-RU"/>
        </w:rPr>
      </w:pPr>
    </w:p>
    <w:p w14:paraId="59568137" w14:textId="77777777" w:rsidR="00AD232C" w:rsidRPr="005527B1" w:rsidRDefault="005527B1">
      <w:pPr>
        <w:autoSpaceDE w:val="0"/>
        <w:autoSpaceDN w:val="0"/>
        <w:spacing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66A81230" w14:textId="77777777" w:rsidR="00AD232C" w:rsidRPr="005527B1" w:rsidRDefault="005527B1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О Родине и её истории.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Любовь к Родине и её история — важные темы произведений литературы (произведения одного-двух авторов по выбору). Чувство любви к Родине, сопричастность к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 Репродукции 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58CEBB44" w14:textId="77777777" w:rsidR="00AD232C" w:rsidRPr="005527B1" w:rsidRDefault="005527B1">
      <w:pPr>
        <w:autoSpaceDE w:val="0"/>
        <w:autoSpaceDN w:val="0"/>
        <w:spacing w:before="192" w:after="0" w:line="262" w:lineRule="auto"/>
        <w:ind w:right="576"/>
        <w:jc w:val="center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Фольклор (устное народное творчество). 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</w:t>
      </w:r>
    </w:p>
    <w:p w14:paraId="0DF2F4E6" w14:textId="77777777" w:rsidR="00AD232C" w:rsidRPr="005527B1" w:rsidRDefault="005527B1">
      <w:pPr>
        <w:autoSpaceDE w:val="0"/>
        <w:autoSpaceDN w:val="0"/>
        <w:spacing w:before="70" w:after="0"/>
        <w:ind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3CA9E330" w14:textId="77777777" w:rsidR="00AD232C" w:rsidRPr="005527B1" w:rsidRDefault="005527B1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Фольклорная сказка как отражение общечеловеческих ценностей и нравственных правил.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 М. Васнецова, иллюстрации Ю. А. Васнецова, И. Я. Билибина, В. М. Конашевич). Отражение в сказках народного быта и культуры. Составление плана сказки.</w:t>
      </w:r>
    </w:p>
    <w:p w14:paraId="5C7D74CA" w14:textId="77777777" w:rsidR="00AD232C" w:rsidRPr="005527B1" w:rsidRDefault="005527B1">
      <w:pPr>
        <w:autoSpaceDE w:val="0"/>
        <w:autoSpaceDN w:val="0"/>
        <w:spacing w:before="190" w:after="0" w:line="283" w:lineRule="auto"/>
        <w:ind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Круг чтения: народная песня.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 характеристика  главного  героя  (где  жил, 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14:paraId="53F646BE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Творчество А. С. Пушкина. 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А.  С.  Пушкин — великий русский поэт. Лирические произведения А. С. Пушкина: средства художественной выразительности (сравнение, эпитет); рифма, ритм. </w:t>
      </w:r>
    </w:p>
    <w:p w14:paraId="2A04CD4D" w14:textId="77777777" w:rsidR="00AD232C" w:rsidRPr="005527B1" w:rsidRDefault="005527B1">
      <w:pPr>
        <w:autoSpaceDE w:val="0"/>
        <w:autoSpaceDN w:val="0"/>
        <w:spacing w:before="72" w:after="0" w:line="262" w:lineRule="auto"/>
        <w:ind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Литературные сказки А.  С. Пушкина в стихах (по выбору, например, «Сказка о царе Салтане, о сыне его славном и могучем богатыре князе Гвидоне Салтановиче и о прекрасной царевне Лебеди»).</w:t>
      </w:r>
    </w:p>
    <w:p w14:paraId="1544DA7E" w14:textId="77777777" w:rsidR="00AD232C" w:rsidRPr="005527B1" w:rsidRDefault="005527B1">
      <w:pPr>
        <w:autoSpaceDE w:val="0"/>
        <w:autoSpaceDN w:val="0"/>
        <w:spacing w:before="70" w:after="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— иллюстратор сказок А. С. Пушкина.</w:t>
      </w:r>
    </w:p>
    <w:p w14:paraId="0D7ECD3F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И. А. Крылова.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Басня — произведение-поучение, которое помогает увидеть свои и чужие недостатки. Иносказание в баснях И.  А.  Крылов — великий русский баснописец. Басни И. А. </w:t>
      </w:r>
    </w:p>
    <w:p w14:paraId="5494A993" w14:textId="77777777" w:rsidR="00AD232C" w:rsidRPr="005527B1" w:rsidRDefault="005527B1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Крылова (не менее двух): назначение, темы и герои, особенности языка. Явная и скрытая мораль басен. Использование крылатых выражений в речи. </w:t>
      </w:r>
    </w:p>
    <w:p w14:paraId="663A5560" w14:textId="77777777" w:rsidR="00AD232C" w:rsidRPr="005527B1" w:rsidRDefault="005527B1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Картины природы в произведениях поэтов и писателей Х</w:t>
      </w:r>
      <w:r>
        <w:rPr>
          <w:rFonts w:ascii="Times New Roman" w:eastAsia="Times New Roman" w:hAnsi="Times New Roman"/>
          <w:i/>
          <w:color w:val="000000"/>
          <w:sz w:val="24"/>
        </w:rPr>
        <w:t>I</w:t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Х—ХХ веков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(не  менее  пяти  авторов  по  выбору): Ф. И. Тютчева, А. А. Фета, М. Ю. Лермонтова, А. Н. Майкова,</w:t>
      </w:r>
    </w:p>
    <w:p w14:paraId="66EA3012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98" w:right="642" w:bottom="432" w:left="666" w:header="720" w:footer="720" w:gutter="0"/>
          <w:cols w:space="720" w:equalWidth="0">
            <w:col w:w="10592" w:space="0"/>
          </w:cols>
          <w:docGrid w:linePitch="360"/>
        </w:sectPr>
      </w:pPr>
    </w:p>
    <w:p w14:paraId="41430778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p w14:paraId="438253C5" w14:textId="77777777" w:rsidR="00AD232C" w:rsidRPr="005527B1" w:rsidRDefault="005527B1">
      <w:pPr>
        <w:autoSpaceDE w:val="0"/>
        <w:autoSpaceDN w:val="0"/>
        <w:spacing w:after="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Н. А. Некрасова, А.  А.  Блока, С.  А.  Есенина, К. Д. Бальмонта, И. А. Бунина,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</w:t>
      </w:r>
    </w:p>
    <w:p w14:paraId="79D489D9" w14:textId="77777777" w:rsidR="00AD232C" w:rsidRPr="005527B1" w:rsidRDefault="005527B1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69B94F80" w14:textId="77777777" w:rsidR="00AD232C" w:rsidRPr="005527B1" w:rsidRDefault="005527B1">
      <w:pPr>
        <w:autoSpaceDE w:val="0"/>
        <w:autoSpaceDN w:val="0"/>
        <w:spacing w:before="190" w:after="0" w:line="283" w:lineRule="auto"/>
        <w:ind w:right="144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Л. Н. Толстого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. Жанровое многообразие произведений Л. Н. Толстого: сказки, рассказы, басни, быль (не менее трёх произведений). 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произведения. Художественные особенности текста-описания, текста-рассуждения.</w:t>
      </w:r>
    </w:p>
    <w:p w14:paraId="052BE381" w14:textId="77777777" w:rsidR="00AD232C" w:rsidRPr="005527B1" w:rsidRDefault="005527B1">
      <w:pPr>
        <w:autoSpaceDE w:val="0"/>
        <w:autoSpaceDN w:val="0"/>
        <w:spacing w:before="190" w:after="0"/>
        <w:ind w:right="288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Литературная сказка.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Литературная сказка русских писателей (не менее двух). Круг чтения: произведения Д. Н. Мамина-Сибиряка, В.  Ф.   Одоевского, В.  М.   Гаршина, М.   Горького, И. С. Соколова-Микитова, Г. А. Скребицкого и др. Особенности авторских сказок (сюжет, язык, герои). Составление  аннотации.</w:t>
      </w:r>
    </w:p>
    <w:p w14:paraId="7FC384F4" w14:textId="77777777" w:rsidR="00AD232C" w:rsidRPr="005527B1" w:rsidRDefault="005527B1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взаимоотношениях человека и животных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. Человек и его отношения с животными: верность, преданность, забота и любовь. Круг чтения (по выбору, не менее четырёх авторов): произведения Д. Н. Мамина-Сибиряка, К. Г. Паустовского,   М. М.    Пришвина,   С. В.    Образцова, В. Л.    Дурова,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0AD09495" w14:textId="77777777" w:rsidR="00AD232C" w:rsidRPr="005527B1" w:rsidRDefault="005527B1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детях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.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нравственных качеств, проявляющихся в военное время.</w:t>
      </w:r>
    </w:p>
    <w:p w14:paraId="7EE0C90E" w14:textId="77777777" w:rsidR="00AD232C" w:rsidRPr="005527B1" w:rsidRDefault="005527B1">
      <w:pPr>
        <w:autoSpaceDE w:val="0"/>
        <w:autoSpaceDN w:val="0"/>
        <w:spacing w:before="190" w:after="0" w:line="278" w:lineRule="auto"/>
        <w:ind w:right="144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Юмористические произведения.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 М. Зощенко, Н. Н. Носов, В. В. Голявкин и др.</w:t>
      </w:r>
    </w:p>
    <w:p w14:paraId="108E0F61" w14:textId="77777777" w:rsidR="00AD232C" w:rsidRPr="005527B1" w:rsidRDefault="005527B1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Зарубежная литература.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Круг чтения (произведения двух-трёх авторов  по  выбору): литературные  сказки  Ш.  Перро, Х.-К.   Андерсена,  Ц. Топелиуса,  Р. Киплинга,  Дж. Родари, С. Лагерлёф.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14:paraId="34F0C84B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Библиографическая культура  (работа  с  детской  книгой и справочной литературой).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</w:t>
      </w:r>
    </w:p>
    <w:p w14:paraId="1440A6BD" w14:textId="77777777" w:rsidR="00AD232C" w:rsidRPr="005527B1" w:rsidRDefault="005527B1">
      <w:pPr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0F494AB3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86" w:right="662" w:bottom="692" w:left="666" w:header="720" w:footer="720" w:gutter="0"/>
          <w:cols w:space="720" w:equalWidth="0">
            <w:col w:w="10572" w:space="0"/>
          </w:cols>
          <w:docGrid w:linePitch="360"/>
        </w:sectPr>
      </w:pPr>
    </w:p>
    <w:p w14:paraId="09C364AF" w14:textId="77777777" w:rsidR="00AD232C" w:rsidRPr="005527B1" w:rsidRDefault="00AD232C">
      <w:pPr>
        <w:autoSpaceDE w:val="0"/>
        <w:autoSpaceDN w:val="0"/>
        <w:spacing w:after="78" w:line="220" w:lineRule="exact"/>
        <w:rPr>
          <w:lang w:val="ru-RU"/>
        </w:rPr>
      </w:pPr>
    </w:p>
    <w:p w14:paraId="27FA5522" w14:textId="77777777" w:rsidR="00AD232C" w:rsidRPr="005527B1" w:rsidRDefault="005527B1">
      <w:pPr>
        <w:autoSpaceDE w:val="0"/>
        <w:autoSpaceDN w:val="0"/>
        <w:spacing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49A0BEBC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Изучение литературного чтения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36C213C8" w14:textId="77777777" w:rsidR="00AD232C" w:rsidRPr="005527B1" w:rsidRDefault="005527B1">
      <w:pPr>
        <w:autoSpaceDE w:val="0"/>
        <w:autoSpaceDN w:val="0"/>
        <w:spacing w:before="262"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4E7D9F32" w14:textId="77777777" w:rsidR="00AD232C" w:rsidRPr="005527B1" w:rsidRDefault="005527B1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44511C34" w14:textId="77777777" w:rsidR="00AD232C" w:rsidRPr="005527B1" w:rsidRDefault="005527B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14:paraId="76B3C4F7" w14:textId="77777777" w:rsidR="00AD232C" w:rsidRPr="005527B1" w:rsidRDefault="005527B1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69981BE8" w14:textId="77777777" w:rsidR="00AD232C" w:rsidRPr="005527B1" w:rsidRDefault="005527B1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0B738DF1" w14:textId="77777777" w:rsidR="00AD232C" w:rsidRPr="005527B1" w:rsidRDefault="005527B1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6B191749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Духовно-нравственное воспитание:</w:t>
      </w:r>
    </w:p>
    <w:p w14:paraId="3C9F4953" w14:textId="77777777" w:rsidR="00AD232C" w:rsidRPr="005527B1" w:rsidRDefault="005527B1">
      <w:pPr>
        <w:autoSpaceDE w:val="0"/>
        <w:autoSpaceDN w:val="0"/>
        <w:spacing w:before="178" w:after="0"/>
        <w:ind w:left="420" w:right="7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45CCCE18" w14:textId="77777777" w:rsidR="00AD232C" w:rsidRPr="005527B1" w:rsidRDefault="005527B1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5D0B397F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12A9A19E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14:paraId="10A9F422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воспитание:</w:t>
      </w:r>
    </w:p>
    <w:p w14:paraId="630765A3" w14:textId="77777777" w:rsidR="00AD232C" w:rsidRPr="005527B1" w:rsidRDefault="005527B1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2DD2FB47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14:paraId="11FE9D33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FE16F29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p w14:paraId="36727C98" w14:textId="77777777" w:rsidR="00AD232C" w:rsidRPr="005527B1" w:rsidRDefault="005527B1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14:paraId="6122A111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0889FED1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14:paraId="31015225" w14:textId="77777777" w:rsidR="00AD232C" w:rsidRPr="005527B1" w:rsidRDefault="005527B1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1AB93474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14:paraId="4E1E05E7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Трудовое воспитание:</w:t>
      </w:r>
    </w:p>
    <w:p w14:paraId="70D55EDC" w14:textId="77777777" w:rsidR="00AD232C" w:rsidRPr="005527B1" w:rsidRDefault="005527B1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44A505FF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14:paraId="09E3ED05" w14:textId="77777777" w:rsidR="00AD232C" w:rsidRPr="005527B1" w:rsidRDefault="005527B1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08088314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вред.</w:t>
      </w:r>
    </w:p>
    <w:p w14:paraId="49995AD3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14:paraId="1B3E3236" w14:textId="77777777" w:rsidR="00AD232C" w:rsidRPr="005527B1" w:rsidRDefault="005527B1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3C190820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14:paraId="27598A8B" w14:textId="77777777" w:rsidR="00AD232C" w:rsidRPr="005527B1" w:rsidRDefault="005527B1">
      <w:pPr>
        <w:autoSpaceDE w:val="0"/>
        <w:autoSpaceDN w:val="0"/>
        <w:spacing w:before="190" w:after="0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3124C4F2" w14:textId="77777777" w:rsidR="00AD232C" w:rsidRPr="005527B1" w:rsidRDefault="005527B1">
      <w:pPr>
        <w:autoSpaceDE w:val="0"/>
        <w:autoSpaceDN w:val="0"/>
        <w:spacing w:before="322"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6AA45892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3DE6BF04" w14:textId="77777777" w:rsidR="00AD232C" w:rsidRPr="005527B1" w:rsidRDefault="005527B1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</w:p>
    <w:p w14:paraId="583ADE75" w14:textId="77777777" w:rsidR="00AD232C" w:rsidRPr="005527B1" w:rsidRDefault="005527B1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65751ED2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14:paraId="592C42D7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120D292B" w14:textId="77777777" w:rsidR="00AD232C" w:rsidRPr="005527B1" w:rsidRDefault="005527B1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предложенному алгоритму;</w:t>
      </w:r>
    </w:p>
    <w:p w14:paraId="1DF12227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46B7E93D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14:paraId="187BB669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14:paraId="5D11872D" w14:textId="77777777" w:rsidR="00AD232C" w:rsidRPr="005527B1" w:rsidRDefault="00AD232C">
      <w:pPr>
        <w:autoSpaceDE w:val="0"/>
        <w:autoSpaceDN w:val="0"/>
        <w:spacing w:after="90" w:line="220" w:lineRule="exact"/>
        <w:rPr>
          <w:lang w:val="ru-RU"/>
        </w:rPr>
      </w:pPr>
    </w:p>
    <w:p w14:paraId="047BA98F" w14:textId="77777777" w:rsidR="00AD232C" w:rsidRPr="005527B1" w:rsidRDefault="005527B1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действия: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предложенных учителем вопросов;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предложенных критериев);</w:t>
      </w:r>
    </w:p>
    <w:p w14:paraId="17248F1F" w14:textId="77777777" w:rsidR="00AD232C" w:rsidRPr="005527B1" w:rsidRDefault="005527B1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следствие);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или сходных ситуациях;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способа её проверки;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соответствии с учебной задачей;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14:paraId="70934644" w14:textId="77777777" w:rsidR="00AD232C" w:rsidRPr="005527B1" w:rsidRDefault="005527B1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действия: 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14:paraId="5CFB8CC5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39545B53" w14:textId="77777777" w:rsidR="00AD232C" w:rsidRPr="005527B1" w:rsidRDefault="00AD232C">
      <w:pPr>
        <w:autoSpaceDE w:val="0"/>
        <w:autoSpaceDN w:val="0"/>
        <w:spacing w:after="78" w:line="220" w:lineRule="exact"/>
        <w:rPr>
          <w:lang w:val="ru-RU"/>
        </w:rPr>
      </w:pPr>
    </w:p>
    <w:p w14:paraId="74405F5B" w14:textId="77777777" w:rsidR="00AD232C" w:rsidRPr="005527B1" w:rsidRDefault="005527B1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универсальные учебные действия: 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64972EF3" w14:textId="77777777" w:rsidR="00AD232C" w:rsidRPr="005527B1" w:rsidRDefault="005527B1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14:paraId="16F11B16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14:paraId="3AA8E9AB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7D191451" w14:textId="77777777" w:rsidR="00AD232C" w:rsidRPr="005527B1" w:rsidRDefault="005527B1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14:paraId="462D6767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14:paraId="56E4BD8C" w14:textId="77777777" w:rsidR="00AD232C" w:rsidRPr="005527B1" w:rsidRDefault="005527B1">
      <w:pPr>
        <w:autoSpaceDE w:val="0"/>
        <w:autoSpaceDN w:val="0"/>
        <w:spacing w:before="324"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2048899D" w14:textId="77777777" w:rsidR="00AD232C" w:rsidRPr="005527B1" w:rsidRDefault="005527B1">
      <w:pPr>
        <w:autoSpaceDE w:val="0"/>
        <w:autoSpaceDN w:val="0"/>
        <w:spacing w:before="228" w:after="0" w:line="271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19D41924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8D52A07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14:paraId="24BA5857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</w:p>
    <w:p w14:paraId="1BDBB695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</w:p>
    <w:p w14:paraId="56F835B7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14:paraId="0B31812E" w14:textId="77777777" w:rsidR="00AD232C" w:rsidRPr="005527B1" w:rsidRDefault="005527B1">
      <w:pPr>
        <w:autoSpaceDE w:val="0"/>
        <w:autoSpaceDN w:val="0"/>
        <w:spacing w:before="322"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05357112" w14:textId="77777777" w:rsidR="00AD232C" w:rsidRPr="005527B1" w:rsidRDefault="005527B1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6E3F6B38" w14:textId="77777777" w:rsidR="00AD232C" w:rsidRPr="005527B1" w:rsidRDefault="005527B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в третьем классе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</w:p>
    <w:p w14:paraId="12013F94" w14:textId="77777777" w:rsidR="00AD232C" w:rsidRPr="005527B1" w:rsidRDefault="005527B1">
      <w:pPr>
        <w:autoSpaceDE w:val="0"/>
        <w:autoSpaceDN w:val="0"/>
        <w:spacing w:before="178" w:after="0" w:line="278" w:lineRule="auto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отвечать на вопрос о культурной значимости устного народного  творчества  и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 литературы, 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54F0CA89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3496C555" w14:textId="77777777" w:rsidR="00AD232C" w:rsidRPr="005527B1" w:rsidRDefault="005527B1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171D265F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не менее 4 стихотворений в соответствии с изученной тематикой произведений;</w:t>
      </w:r>
    </w:p>
    <w:p w14:paraId="5455D1D8" w14:textId="77777777" w:rsidR="00AD232C" w:rsidRPr="005527B1" w:rsidRDefault="005527B1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различать художественные произведения и познавательные тексты;</w:t>
      </w:r>
    </w:p>
    <w:p w14:paraId="7B60224F" w14:textId="77777777" w:rsidR="00AD232C" w:rsidRPr="005527B1" w:rsidRDefault="005527B1">
      <w:pPr>
        <w:autoSpaceDE w:val="0"/>
        <w:autoSpaceDN w:val="0"/>
        <w:spacing w:before="190" w:after="0" w:line="262" w:lineRule="auto"/>
        <w:ind w:left="288" w:right="864"/>
        <w:jc w:val="center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32111E8C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98" w:right="740" w:bottom="43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55CD9F6C" w14:textId="77777777" w:rsidR="00AD232C" w:rsidRPr="005527B1" w:rsidRDefault="00AD232C">
      <w:pPr>
        <w:autoSpaceDE w:val="0"/>
        <w:autoSpaceDN w:val="0"/>
        <w:spacing w:after="108" w:line="220" w:lineRule="exact"/>
        <w:rPr>
          <w:lang w:val="ru-RU"/>
        </w:rPr>
      </w:pPr>
    </w:p>
    <w:p w14:paraId="4C69E5C6" w14:textId="77777777" w:rsidR="00AD232C" w:rsidRPr="005527B1" w:rsidRDefault="005527B1">
      <w:pPr>
        <w:autoSpaceDE w:val="0"/>
        <w:autoSpaceDN w:val="0"/>
        <w:spacing w:after="0" w:line="262" w:lineRule="auto"/>
        <w:ind w:right="576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15A0BA38" w14:textId="77777777" w:rsidR="00AD232C" w:rsidRPr="005527B1" w:rsidRDefault="005527B1">
      <w:pPr>
        <w:autoSpaceDE w:val="0"/>
        <w:autoSpaceDN w:val="0"/>
        <w:spacing w:before="190" w:after="0"/>
        <w:ind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5214AF4A" w14:textId="77777777" w:rsidR="00AD232C" w:rsidRPr="005527B1" w:rsidRDefault="005527B1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7E958584" w14:textId="77777777" w:rsidR="00AD232C" w:rsidRPr="005527B1" w:rsidRDefault="005527B1">
      <w:pPr>
        <w:autoSpaceDE w:val="0"/>
        <w:autoSpaceDN w:val="0"/>
        <w:spacing w:before="192" w:after="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49301EC6" w14:textId="77777777" w:rsidR="00AD232C" w:rsidRPr="005527B1" w:rsidRDefault="005527B1">
      <w:pPr>
        <w:autoSpaceDE w:val="0"/>
        <w:autoSpaceDN w:val="0"/>
        <w:spacing w:before="190" w:after="0" w:line="271" w:lineRule="auto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56197BA7" w14:textId="77777777" w:rsidR="00AD232C" w:rsidRPr="005527B1" w:rsidRDefault="005527B1">
      <w:pPr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2AA99AD3" w14:textId="77777777" w:rsidR="00AD232C" w:rsidRPr="005527B1" w:rsidRDefault="005527B1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47A54C5F" w14:textId="77777777" w:rsidR="00AD232C" w:rsidRPr="005527B1" w:rsidRDefault="005527B1">
      <w:pPr>
        <w:autoSpaceDE w:val="0"/>
        <w:autoSpaceDN w:val="0"/>
        <w:spacing w:before="190" w:after="0"/>
        <w:ind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обсуждении прослушанного/прочитанного произведения: строить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монологическое и диалогическое высказывание с соблюдением орфоэпических и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2B6FA970" w14:textId="77777777" w:rsidR="00AD232C" w:rsidRPr="005527B1" w:rsidRDefault="005527B1">
      <w:pPr>
        <w:autoSpaceDE w:val="0"/>
        <w:autoSpaceDN w:val="0"/>
        <w:spacing w:before="238" w:after="0" w:line="262" w:lineRule="auto"/>
        <w:ind w:right="288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75C3E7C1" w14:textId="77777777" w:rsidR="00AD232C" w:rsidRPr="005527B1" w:rsidRDefault="005527B1">
      <w:pPr>
        <w:autoSpaceDE w:val="0"/>
        <w:autoSpaceDN w:val="0"/>
        <w:spacing w:before="192" w:after="0" w:line="262" w:lineRule="auto"/>
        <w:ind w:right="1008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779ECE8C" w14:textId="77777777" w:rsidR="00AD232C" w:rsidRPr="005527B1" w:rsidRDefault="005527B1">
      <w:pPr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читать по ролям с соблюдением норм произношения, инсценировать небольшие эпизоды из произведения;</w:t>
      </w:r>
    </w:p>
    <w:p w14:paraId="2266BF61" w14:textId="77777777" w:rsidR="00AD232C" w:rsidRPr="005527B1" w:rsidRDefault="005527B1">
      <w:pPr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корректировать собственный письменный текст;</w:t>
      </w:r>
    </w:p>
    <w:p w14:paraId="5AC8C314" w14:textId="77777777" w:rsidR="00AD232C" w:rsidRPr="005527B1" w:rsidRDefault="005527B1">
      <w:pPr>
        <w:autoSpaceDE w:val="0"/>
        <w:autoSpaceDN w:val="0"/>
        <w:spacing w:before="190"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составлять краткий отзыв о прочитанном произведении по заданному алгоритму;</w:t>
      </w:r>
    </w:p>
    <w:p w14:paraId="62F0C41C" w14:textId="77777777" w:rsidR="00AD232C" w:rsidRPr="005527B1" w:rsidRDefault="005527B1">
      <w:pPr>
        <w:autoSpaceDE w:val="0"/>
        <w:autoSpaceDN w:val="0"/>
        <w:spacing w:before="190" w:after="0" w:line="262" w:lineRule="auto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сочинять тексты, используя аналогии, иллюстрации, придумывать продолжение прочитанного произведения;</w:t>
      </w:r>
    </w:p>
    <w:p w14:paraId="49A04AF3" w14:textId="77777777" w:rsidR="00AD232C" w:rsidRPr="005527B1" w:rsidRDefault="005527B1">
      <w:pPr>
        <w:autoSpaceDE w:val="0"/>
        <w:autoSpaceDN w:val="0"/>
        <w:spacing w:before="190" w:after="0" w:line="262" w:lineRule="auto"/>
        <w:ind w:right="7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256831E2" w14:textId="77777777" w:rsidR="00AD232C" w:rsidRPr="005527B1" w:rsidRDefault="005527B1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книги для самостоятельного чтения с учётом рекомендательного списка,  используя </w:t>
      </w:r>
    </w:p>
    <w:p w14:paraId="294E6A45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328" w:right="702" w:bottom="312" w:left="1086" w:header="720" w:footer="720" w:gutter="0"/>
          <w:cols w:space="720" w:equalWidth="0">
            <w:col w:w="10112" w:space="0"/>
          </w:cols>
          <w:docGrid w:linePitch="360"/>
        </w:sectPr>
      </w:pPr>
    </w:p>
    <w:p w14:paraId="404F9143" w14:textId="77777777" w:rsidR="00AD232C" w:rsidRPr="005527B1" w:rsidRDefault="00AD232C">
      <w:pPr>
        <w:autoSpaceDE w:val="0"/>
        <w:autoSpaceDN w:val="0"/>
        <w:spacing w:after="72" w:line="220" w:lineRule="exact"/>
        <w:rPr>
          <w:lang w:val="ru-RU"/>
        </w:rPr>
      </w:pPr>
    </w:p>
    <w:p w14:paraId="47849A05" w14:textId="77777777" w:rsidR="00AD232C" w:rsidRPr="005527B1" w:rsidRDefault="005527B1">
      <w:pPr>
        <w:autoSpaceDE w:val="0"/>
        <w:autoSpaceDN w:val="0"/>
        <w:spacing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картотеки,  рассказывать о прочитанной книге;</w:t>
      </w:r>
    </w:p>
    <w:p w14:paraId="4515941F" w14:textId="77777777" w:rsidR="00AD232C" w:rsidRPr="005527B1" w:rsidRDefault="005527B1">
      <w:pPr>
        <w:autoSpaceDE w:val="0"/>
        <w:autoSpaceDN w:val="0"/>
        <w:spacing w:before="190" w:after="0" w:line="271" w:lineRule="auto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справочную литературу, включая ресурсы сети. Интернет (в условиях контролируемого входа), для получения дополнительной информации в соответствии с учебной задачей.</w:t>
      </w:r>
    </w:p>
    <w:p w14:paraId="67E04F16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92" w:right="898" w:bottom="1440" w:left="1086" w:header="720" w:footer="720" w:gutter="0"/>
          <w:cols w:space="720" w:equalWidth="0">
            <w:col w:w="9916" w:space="0"/>
          </w:cols>
          <w:docGrid w:linePitch="360"/>
        </w:sectPr>
      </w:pPr>
    </w:p>
    <w:p w14:paraId="2346F96D" w14:textId="77777777" w:rsidR="00AD232C" w:rsidRPr="005527B1" w:rsidRDefault="00AD232C">
      <w:pPr>
        <w:autoSpaceDE w:val="0"/>
        <w:autoSpaceDN w:val="0"/>
        <w:spacing w:after="64" w:line="220" w:lineRule="exact"/>
        <w:rPr>
          <w:lang w:val="ru-RU"/>
        </w:rPr>
      </w:pPr>
    </w:p>
    <w:p w14:paraId="74DB9CCB" w14:textId="77777777" w:rsidR="00AD232C" w:rsidRDefault="005527B1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83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263"/>
        <w:gridCol w:w="850"/>
        <w:gridCol w:w="6529"/>
        <w:gridCol w:w="1551"/>
        <w:gridCol w:w="1945"/>
      </w:tblGrid>
      <w:tr w:rsidR="00F952A2" w14:paraId="7774546F" w14:textId="77777777" w:rsidTr="00F952A2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AFB8D" w14:textId="77777777" w:rsidR="00F952A2" w:rsidRDefault="00F952A2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127F7" w14:textId="77777777" w:rsidR="00F952A2" w:rsidRPr="005527B1" w:rsidRDefault="00F952A2">
            <w:pPr>
              <w:autoSpaceDE w:val="0"/>
              <w:autoSpaceDN w:val="0"/>
              <w:spacing w:before="78" w:after="0" w:line="247" w:lineRule="auto"/>
              <w:ind w:left="72" w:right="468"/>
              <w:jc w:val="both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D6FD1B" w14:textId="20903627" w:rsidR="00F952A2" w:rsidRDefault="00F952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45521D0" w14:textId="77777777" w:rsidR="00F952A2" w:rsidRDefault="00F952A2" w:rsidP="00F952A2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F952A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Дата</w:t>
            </w:r>
          </w:p>
          <w:p w14:paraId="6BB6F771" w14:textId="20FEDFDD" w:rsidR="00F952A2" w:rsidRPr="00F952A2" w:rsidRDefault="00F952A2" w:rsidP="00F952A2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изучения</w:t>
            </w:r>
          </w:p>
        </w:tc>
        <w:tc>
          <w:tcPr>
            <w:tcW w:w="6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8CE80" w14:textId="62C99DC8" w:rsidR="00F952A2" w:rsidRDefault="00F952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6C83C" w14:textId="77777777" w:rsidR="00F952A2" w:rsidRDefault="00F952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C876E" w14:textId="77777777" w:rsidR="00F952A2" w:rsidRDefault="00F952A2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F952A2" w14:paraId="315F3341" w14:textId="77777777" w:rsidTr="00F952A2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81F7C" w14:textId="77777777" w:rsidR="00F952A2" w:rsidRDefault="00F952A2"/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A6F3" w14:textId="77777777" w:rsidR="00F952A2" w:rsidRDefault="00F952A2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D7604" w14:textId="77777777" w:rsidR="00F952A2" w:rsidRDefault="00F952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56B11" w14:textId="77777777" w:rsidR="00F952A2" w:rsidRDefault="00F952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24400C" w14:textId="2FBF4C00" w:rsidR="00F952A2" w:rsidRDefault="00F952A2" w:rsidP="00F952A2">
            <w:pPr>
              <w:autoSpaceDE w:val="0"/>
              <w:autoSpaceDN w:val="0"/>
              <w:spacing w:before="78" w:after="0" w:line="245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94F6F" w14:textId="0382107D" w:rsidR="00F952A2" w:rsidRDefault="00F952A2">
            <w:pPr>
              <w:autoSpaceDE w:val="0"/>
              <w:autoSpaceDN w:val="0"/>
              <w:spacing w:before="78" w:after="0" w:line="245" w:lineRule="auto"/>
              <w:ind w:left="72"/>
            </w:pPr>
          </w:p>
        </w:tc>
        <w:tc>
          <w:tcPr>
            <w:tcW w:w="6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0A26" w14:textId="77777777" w:rsidR="00F952A2" w:rsidRDefault="00F952A2"/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2FD1" w14:textId="77777777" w:rsidR="00F952A2" w:rsidRDefault="00F952A2"/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40DE" w14:textId="77777777" w:rsidR="00F952A2" w:rsidRDefault="00F952A2"/>
        </w:tc>
      </w:tr>
      <w:tr w:rsidR="00F952A2" w:rsidRPr="005527B1" w14:paraId="5889919C" w14:textId="77777777" w:rsidTr="00F952A2">
        <w:trPr>
          <w:trHeight w:hRule="exact" w:val="64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E1DB5" w14:textId="77777777" w:rsidR="00F952A2" w:rsidRDefault="00F952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6669B" w14:textId="77777777" w:rsidR="00F952A2" w:rsidRPr="005527B1" w:rsidRDefault="00F952A2" w:rsidP="00A56648">
            <w:pPr>
              <w:autoSpaceDE w:val="0"/>
              <w:autoSpaceDN w:val="0"/>
              <w:spacing w:before="78" w:after="0" w:line="245" w:lineRule="auto"/>
              <w:ind w:right="432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 Родине и её истории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9B3332" w14:textId="77777777" w:rsidR="00F952A2" w:rsidRDefault="00F952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7D018" w14:textId="77777777" w:rsidR="00F952A2" w:rsidRDefault="00F952A2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FBEC" w14:textId="77777777" w:rsidR="00F952A2" w:rsidRDefault="00F952A2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6F4C6" w14:textId="10B9EAFF" w:rsidR="00F952A2" w:rsidRDefault="00F952A2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9116A" w14:textId="77777777" w:rsidR="00F952A2" w:rsidRDefault="00F952A2" w:rsidP="00FB4C8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</w:pP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Учебный диалог: работа с названием темы/раздела: прогнозирование содержания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произведений в этом разделе, установление мотива изучения; </w:t>
            </w:r>
            <w:r w:rsidRPr="0037287A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>Формулирование с помощью учителя цели; планирование изменения объекта, ситуации;</w:t>
            </w:r>
          </w:p>
          <w:p w14:paraId="150E0646" w14:textId="77777777" w:rsidR="00F952A2" w:rsidRPr="0037287A" w:rsidRDefault="00F952A2" w:rsidP="00FB4C8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Восприятие на слух поэтических и прозаических произведений, понимание их фактического содержания и ответы на вопросы по содержанию текста, осознание нравственно-этических понятий: любовь к родной стране и земле — на примере произведений о Родине. Например, К. Д. Ушинский «Наше отечество», Ф. Н. Глинка «Москва», М. М. Пришвин «Моя Родина», К. М. Симонов «Родина» (произведение одного-двух авторов по выбору);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Учебный диалог: обсуждение вопроса «С чего начинается Родина?», объяснение своей позиции, сравнение произведений, относящихся к одной теме, но разным жанрам;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Работа с текстом произведения: анализ заголовка, определение темы, выделение главной мысли, осознание идеи текста, нахождение доказательства отражения мыслей и чувств автора;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Упражнение в выразительном чтении, соблюдение интонационного рисунка (пауз, темпа,    ритма, логических ударений) в соответствии с особенностями текста для передачи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эмоционального настроя произведения;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Наблюдение и рассматривание иллюстраций и репродукций картин, соотнесение их сюжета с соответствующими фрагментами текста: озаглавливание;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Обсуждение вопросов, например, «Какие слова из произведения подходят для описания картины?», «Какие слова могли бы стать названием картины?»;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Составление рассказа-описания по иллюстрации или картине: пейзажи А. А. Рылова, И. И.</w:t>
            </w:r>
          </w:p>
          <w:p w14:paraId="56135B28" w14:textId="77777777" w:rsidR="00F952A2" w:rsidRDefault="00F952A2">
            <w:pPr>
              <w:autoSpaceDE w:val="0"/>
              <w:autoSpaceDN w:val="0"/>
              <w:spacing w:before="20" w:after="0" w:line="252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Левитана, И. И. Шишкина,В. Д. Поленова (по выбору);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Чтение наизусть стихотворения о Родине: С. А. Васильев «Россия» (в сокращении), Т. В. Бокова «Родина», Н. М. Рубцов «Привет, Россия!» (отрывок), З. Н. Александрова «Родина»(по выбору);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книг на тему Родины и её истории;</w:t>
            </w: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3F9D026B" w14:textId="77777777" w:rsidR="00F952A2" w:rsidRPr="005527B1" w:rsidRDefault="00F952A2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0572AA80" w14:textId="49EDF4A2" w:rsidR="00F952A2" w:rsidRPr="00526585" w:rsidRDefault="00F952A2" w:rsidP="009C6EDB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Текущий контроль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3ABFF" w14:textId="77777777" w:rsidR="00F952A2" w:rsidRDefault="00D55C1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952A2" w:rsidRPr="000370C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952A2" w:rsidRPr="000370C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952A2" w:rsidRPr="000370C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EA11A7" w14:textId="77777777" w:rsidR="00F952A2" w:rsidRDefault="00D55C1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B42078" w14:textId="77777777" w:rsidR="00F952A2" w:rsidRDefault="00D55C1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54E452D" w14:textId="77777777" w:rsidR="00F952A2" w:rsidRDefault="00D55C1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6C0C848" w14:textId="77777777" w:rsidR="00F952A2" w:rsidRDefault="00D55C1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CD05297" w14:textId="77777777" w:rsidR="00F952A2" w:rsidRDefault="00F952A2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EFD3BEE" w14:textId="77777777" w:rsidR="00F952A2" w:rsidRDefault="00D55C1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3F0E177" w14:textId="77777777" w:rsidR="00F952A2" w:rsidRDefault="00D55C1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B06816C" w14:textId="77777777" w:rsidR="00F952A2" w:rsidRDefault="00D55C1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39FFB5A" w14:textId="77777777" w:rsidR="00F952A2" w:rsidRDefault="00D55C1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B7A93EB" w14:textId="77777777" w:rsidR="00F952A2" w:rsidRP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16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</w:tbl>
    <w:p w14:paraId="30A3F599" w14:textId="77777777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1D11C5F3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DE3CD2C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460"/>
        <w:gridCol w:w="2036"/>
      </w:tblGrid>
      <w:tr w:rsidR="00AD232C" w:rsidRPr="005527B1" w14:paraId="6300B457" w14:textId="77777777" w:rsidTr="00F952A2">
        <w:trPr>
          <w:trHeight w:hRule="exact" w:val="638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2FF48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82F05" w14:textId="77777777" w:rsidR="00AD232C" w:rsidRDefault="005527B1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Фольклор (устное народное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09FB2" w14:textId="77777777" w:rsidR="00AD232C" w:rsidRDefault="000A24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B3114" w14:textId="77777777" w:rsidR="00AD232C" w:rsidRPr="000A24C5" w:rsidRDefault="00AD232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695B2" w14:textId="77777777" w:rsidR="004F3D10" w:rsidRPr="000A24C5" w:rsidRDefault="00383F1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A24C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 </w:t>
            </w:r>
            <w:r w:rsidR="000A24C5" w:rsidRPr="000A24C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9A7CE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75104" w14:textId="77777777" w:rsidR="00FB4C84" w:rsidRDefault="005527B1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мотива изучения;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«Чтение» информации, представленной в схематическом виде, объяснение значения слова</w:t>
            </w:r>
            <w:r w:rsidR="00FB4C8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«фольклор», обобщение представлений о жанрах фольклора малой формы, работа со схемой; </w:t>
            </w:r>
          </w:p>
          <w:p w14:paraId="491BF5B9" w14:textId="77777777" w:rsidR="00FB4C84" w:rsidRDefault="00FB4C84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</w:pPr>
            <w:r w:rsidRPr="0037287A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>Формулирование с помощью учителя цели; планирование изменения объекта, ситуации;</w:t>
            </w:r>
          </w:p>
          <w:p w14:paraId="50AE89EE" w14:textId="77777777" w:rsidR="00AD232C" w:rsidRPr="005527B1" w:rsidRDefault="00E66D20" w:rsidP="00FB4C8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(потешки, считалки, небылицы, скороговорки, пословицы, песни), используя интонацию, паузы, темп, ритм, логические ударения в соответствии с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 текста для передачи эмоционального настроя произведения;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на тему: ценность произведений фольклора, их роль и значение в современной жизни;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вопросов «Какие бывают загадки?», «Появляются ли загадки сейчас? Почему?», чтение загадок и их группировка по темам и видам;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группе (совместная деятельность): сочинение загадок (по аналогии), проведение конкурса на лучшего знатока загадок;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Задания на развитие речи: объяснение значения пословиц народов России, установление тем пословиц, сравнение пословиц на одну тему, упражнения на восстановление текста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пословиц, соотнесение пословиц с текстом произведения (темой и главной мыслью), упражнения на обогащение речи образными словами, пословицами, оценка их значения в устной речи;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о В. И. Дале, знакомство с его книгами: выбор книг В. И. Даля, рассматривание их, чтение пословиц по определённой теме, составление высказывания о культурной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значимости художественной литературы и фольклора с включением в собственную речь пословиц, крылатых выражений и других средств выразительности;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Дифференцированное задание: подготовка сообщений о В. И. Дале, представ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ление его сказок;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FB4C84"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 w:rsid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 w:rsidR="00FB4C8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2DCAA33" w14:textId="77777777" w:rsidR="00A52747" w:rsidRDefault="00A52747" w:rsidP="00DF56DC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Текущий контроль:</w:t>
            </w:r>
          </w:p>
          <w:p w14:paraId="52EE537D" w14:textId="78F4D001" w:rsidR="00DF56DC" w:rsidRDefault="00DF56DC" w:rsidP="00DF56DC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Устный опрос;</w:t>
            </w:r>
          </w:p>
          <w:p w14:paraId="1C05CF0F" w14:textId="77777777" w:rsidR="00DF56DC" w:rsidRDefault="00DF56DC" w:rsidP="00DF56DC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Диагностическая работа;</w:t>
            </w:r>
          </w:p>
          <w:p w14:paraId="25E53477" w14:textId="77777777" w:rsidR="00DF56DC" w:rsidRDefault="00DF56DC" w:rsidP="00DF56DC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Письменный опрос;</w:t>
            </w:r>
          </w:p>
          <w:p w14:paraId="651A6DAE" w14:textId="34FE36C2" w:rsidR="00AD232C" w:rsidRPr="00383F1F" w:rsidRDefault="00DF56DC" w:rsidP="00DF56DC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Практическая работа;</w:t>
            </w:r>
            <w:r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br/>
            </w:r>
            <w:r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Самооценка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с использованием «Оценочного листа»..</w:t>
            </w:r>
            <w:r w:rsidR="000370CE"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br/>
            </w:r>
            <w:r w:rsidR="00891C7A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E8BBF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7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773E890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4ADD5C6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BEED158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3E1CA39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817E1D1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22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73F0B74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8A75CFF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7A78637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0D4D52E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0032074" w14:textId="77777777" w:rsidR="00AD232C" w:rsidRP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2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2D136245" w14:textId="467A5FD6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5BADC3C9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43CE43D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460"/>
        <w:gridCol w:w="2036"/>
      </w:tblGrid>
      <w:tr w:rsidR="00AD232C" w:rsidRPr="005527B1" w14:paraId="61C0CAB0" w14:textId="77777777" w:rsidTr="00F952A2">
        <w:trPr>
          <w:trHeight w:hRule="exact" w:val="7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CD96B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DAEDE" w14:textId="77777777" w:rsidR="00AD232C" w:rsidRDefault="005527B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А.С.Пушкина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A620E" w14:textId="77777777" w:rsidR="00AD232C" w:rsidRPr="008F3042" w:rsidRDefault="000A24C5" w:rsidP="008F3042">
            <w:pPr>
              <w:autoSpaceDE w:val="0"/>
              <w:autoSpaceDN w:val="0"/>
              <w:spacing w:before="7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059AC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D0A3A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E4A35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1A5E6" w14:textId="77777777" w:rsidR="00B60D5E" w:rsidRDefault="005527B1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49F64FCE" w14:textId="77777777" w:rsidR="00AD232C" w:rsidRPr="00B60D5E" w:rsidRDefault="00E66D20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стихотворных произведений А. С. Пушкина, обсуждение эмоционального состояния при восприятии описанных картин природы, ответ на вопрос «Какое настроение вызывает произведение? Почему?» На примере отрывков из романа</w:t>
            </w:r>
            <w:r w:rsidR="00B60D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«Евгений Онегин»: «В тот год осенняя погода…», «Опрятней модного паркета…»;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незнакомого слова в словаре;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и чтение наизусть лирических произведений с интонационным выделением знаков препинания, с соблюдением орфоэпических и пунктуационных норм; Слушание и чтение произведения А. С. Пушкина «Сказка о царе Салтане, о сыне его славном и могучем богатыре князе Гвидоне Салтановиче и о прекрасной царевне Лебеди», удержание в памяти последовательности событий сказки, обсуждение сюжета;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(изучающее и поисковое выборочное чтение): анализ сюжета, повтор как основа изменения сюжета, характеристика героев (положительные или отрицательные, портрет), описание чудес в сказке;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составление словесных портретов главных героев с использованием текста сказки;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заполнение таблицы на основе сравнения сказок, сходных по сюжету (А. С. Пушкин «Сказка о царе Салтане, о сыне его славном и могучем богатыре князе Гвидоне Салтановиче и о прекрасной царевне Лебеди» и русская народная сказка «Царевич Нехитёр-Немудёр»): сюжеты, герои, чудеса и превращения;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репродукций картин И. Я. Билибина к сказке А. С. Пушкина, поиск эпизода сказки, который иллюстрирует картина;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составление устного или письменного высказывания (не менее 8 предложений) на тему «Моё любимое произведение А. С. Пушкина»;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на тему «Книги А. С. Пушкина», написание краткого отзыва о самостоятельно прочитанном произведении по заданному образцу;</w:t>
            </w:r>
          </w:p>
          <w:p w14:paraId="09607738" w14:textId="77777777" w:rsidR="00FB4C84" w:rsidRPr="005527B1" w:rsidRDefault="00FB4C8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A499A" w14:textId="77777777" w:rsidR="00AD232C" w:rsidRPr="00E66D20" w:rsidRDefault="00DF56DC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Текущий контроль</w:t>
            </w:r>
            <w:r w:rsidR="00526585"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br/>
            </w:r>
            <w:r w:rsidR="00526585"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683DE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0ADBD35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44060EA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4D2AF80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1A387B6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99A0C2A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33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5D15FD4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56272E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029B70C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B602F10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3FA3B45" w14:textId="77777777" w:rsidR="00AD232C" w:rsidRP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3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AD232C" w:rsidRPr="005527B1" w14:paraId="6AE868BF" w14:textId="77777777" w:rsidTr="00F952A2">
        <w:trPr>
          <w:trHeight w:hRule="exact" w:val="51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CAF42" w14:textId="77777777" w:rsidR="00AD232C" w:rsidRDefault="005527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1.4.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C5158" w14:textId="77777777" w:rsidR="00AD232C" w:rsidRDefault="005527B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И.А.Крылова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952B2" w14:textId="77777777" w:rsidR="00AD232C" w:rsidRDefault="000A24C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63334" w14:textId="77777777" w:rsidR="00AD232C" w:rsidRDefault="00AD232C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74919" w14:textId="77777777" w:rsidR="00AD232C" w:rsidRDefault="00AD232C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C43FC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8F6C8" w14:textId="77777777" w:rsidR="00FB4C84" w:rsidRDefault="005527B1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7A60477F" w14:textId="77777777" w:rsidR="00FB4C84" w:rsidRPr="00B60D5E" w:rsidRDefault="00FB4C84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 w:rsid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="00E66D20"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басен И. А. Крылова (не менее двух, например: «Мартышка и Очки», «Ворона и Лисица», «Слон и Моська»</w:t>
            </w:r>
            <w:r w:rsidR="00E66D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,«Чиж и Голубь», «Лисица и Виноград», «Кукушка и Петух» (по выбору), подготовка ответа на вопрос «Какое качество высмеивает автор?»;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сюжета басни, осознание нравственно-этических понятий: лесть, похвала, глупость;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Работаем с текстом произведения: характеристика героя (положительный или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отрицательный), поиск в тексте морали (поучения) и крылатых выражений;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прочитанных басен: тема, герои, мораль;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«Вспомни и назови»: поиск басен по названным героям;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знакомство с историей возникновения басен, чтение басен Эзопа (например, «Лисица и виноград», «Ворон и лисица»), работа с таблицей;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группе: разыгрывание небольших диалогов с выражением настроения героев, инсценирование басен;</w:t>
            </w: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5AA3C21B" w14:textId="77777777" w:rsidR="00AD232C" w:rsidRPr="005527B1" w:rsidRDefault="00FB4C84" w:rsidP="00FB4C84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5A6019" w14:textId="77777777" w:rsidR="00AD232C" w:rsidRPr="00E66D20" w:rsidRDefault="00DF56DC" w:rsidP="00DF56DC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Текущий контроль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57433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4E7AF8E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746AB0F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D1D3B6F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57DFB1F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D17C061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44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33C4DA4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B7B3E8F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1BAD59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AD5E80D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B3427D2" w14:textId="77777777" w:rsidR="00AD232C" w:rsidRPr="005527B1" w:rsidRDefault="00D55C14" w:rsidP="005527B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hyperlink r:id="rId4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71074FD6" w14:textId="77777777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408EA6AC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98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B9CFDE9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318"/>
        <w:gridCol w:w="2178"/>
      </w:tblGrid>
      <w:tr w:rsidR="00AD232C" w:rsidRPr="005527B1" w14:paraId="375E9C4D" w14:textId="77777777" w:rsidTr="00F952A2">
        <w:trPr>
          <w:trHeight w:hRule="exact" w:val="7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59CED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1FC4E" w14:textId="77777777" w:rsidR="00AD232C" w:rsidRPr="005527B1" w:rsidRDefault="005527B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Картины природы в произведениях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поэтов и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писателей Х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I</w:t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8E566" w14:textId="77777777" w:rsidR="00AD232C" w:rsidRDefault="00891C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54237" w14:textId="77777777" w:rsidR="00AD232C" w:rsidRDefault="00AD232C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9E863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4DE7A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7D739" w14:textId="77777777" w:rsidR="00E66D20" w:rsidRDefault="005527B1" w:rsidP="00E66D2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08286493" w14:textId="77777777" w:rsidR="00B60D5E" w:rsidRDefault="00B60D5E" w:rsidP="00E66D2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</w:p>
          <w:p w14:paraId="10A71E17" w14:textId="77777777" w:rsidR="00AD232C" w:rsidRPr="00E66D20" w:rsidRDefault="005527B1" w:rsidP="00E66D2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лирических произведений, обсуждение эмоционального состояние при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восприятии описанных картин природы, ответ на вопрос «Какое чувство создаёт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произведение? Почему?» На примере стихотворений Ф. И. Тютчева «Листья»,</w:t>
            </w:r>
            <w:r w:rsidR="00B60D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«Весенняя гроза», «Есть в осени первоначальной…», «В небе тают облака», А. А. Фета «Осень»,</w:t>
            </w:r>
            <w:r w:rsidR="00B60D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«Мама! Глянь-ка из окошка…», «Кот поёт, глаза прищуря…», И. С. Никитина «Встреча зимы», Н. А. Некрасова «Не ветер бушует над бором…»,«Славная осень! Здоровый, ядрёный…», «Однажды в студёную зимнюю пору…», А. Н. Майкова «Осень», «Весна», И.</w:t>
            </w:r>
          </w:p>
          <w:p w14:paraId="763A2527" w14:textId="77777777" w:rsidR="00AD232C" w:rsidRPr="005527B1" w:rsidRDefault="005527B1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 Никитина «Утро», И. З. Сурикова «Детство» (не менее пяти авторов по выбору);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отличия лирического произведения от прозаического; 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незнакомого слова в словаре, поиск олицетворения, характеристика звукописи, определение вида строф;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лирических произведений по теме, созданию настроения, подбор синонимов к заданным словам, анализ поэтических выражений и обоснование выбора автора;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Рассматривание репродукций картин и подбор к ним соответствующих стихотворных строк.</w:t>
            </w:r>
          </w:p>
          <w:p w14:paraId="2FB05057" w14:textId="77777777" w:rsidR="00E66D20" w:rsidRPr="00E66D20" w:rsidRDefault="005527B1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Например, картины К. Ф. Юона</w:t>
            </w:r>
            <w:r w:rsidR="00E66D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«Мартовское солнце», И. И. Шишкина «Зима в лесу»</w:t>
            </w:r>
            <w:r w:rsidR="00E66D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,«Дождь в дубовом лесу»;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вслух и наизусть с сохранением интонационного рисунка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</w:p>
          <w:p w14:paraId="1A06E729" w14:textId="77777777" w:rsidR="00AD232C" w:rsidRDefault="00E66D20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восстановление «деформированного» поэтического текста; Работа в группах: сопоставление репродукций картин, лирических и музыкальных произведений по средствам выразительности. Например, </w:t>
            </w:r>
            <w:r w:rsidR="00A21AF7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картина И. И. Шишкина «На севере диком» и стихотворение М. Ю. Лермонтова «На севере диком стоит одиноко…»;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 в стихотворении картин; Составление выставки книг на тему «Картины природы в произведениях поэтов Х</w:t>
            </w:r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 века»;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14:paraId="15DEC34C" w14:textId="77777777" w:rsidR="00E66D20" w:rsidRPr="005527B1" w:rsidRDefault="00E66D20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D2EE4" w14:textId="3E8C2AD2" w:rsidR="00395D05" w:rsidRDefault="00DF56DC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Текущий контроль</w:t>
            </w:r>
            <w:r w:rsidR="00A5274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:</w:t>
            </w:r>
          </w:p>
          <w:p w14:paraId="1DF70551" w14:textId="7023624F" w:rsidR="00AD232C" w:rsidRPr="00E66D20" w:rsidRDefault="00395D05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опрос.</w:t>
            </w:r>
            <w:r w:rsidR="00526585"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br/>
            </w:r>
            <w:r w:rsidR="00BB7388"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3AB93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429F441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88C30E4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53C550C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6978C5F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EF0D846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55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8A5E55F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F5D55BE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AAF009D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B74F6A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6E812D" w14:textId="77777777" w:rsidR="00AD232C" w:rsidRP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6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439F00AD" w14:textId="24DCC05D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45E9CA5C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504F946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AD232C" w:rsidRPr="005527B1" w14:paraId="24AE4FFC" w14:textId="77777777" w:rsidTr="006D76DB">
        <w:trPr>
          <w:trHeight w:hRule="exact" w:val="738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BC1B5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2F6F8" w14:textId="77777777" w:rsidR="00AD232C" w:rsidRDefault="005527B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Л.Н.Толстого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98D78" w14:textId="77777777" w:rsidR="00AD232C" w:rsidRDefault="000A24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4F45B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F3700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DE314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D3548" w14:textId="77777777" w:rsidR="00B60D5E" w:rsidRDefault="005527B1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39E1DBC8" w14:textId="77777777" w:rsidR="00B60D5E" w:rsidRPr="00B60D5E" w:rsidRDefault="00B60D5E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произведений Л. Н. Толстого: рассказы «Акула», «Лебеди», «Зайцы»,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«Какая бывает роса на траве»,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«Куда девается вода из моря?», быль «Прыжок», «Лев и собачка», сказка «Ореховая ветка», басня «Белка и волк» и др.(не менее трёх произведений по выбору);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темы и главной мысли произведений, определение признаков жанра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(литературная сказка, рассказ, басня), характеристика героев с использованием текста; 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композицией произведения: определение завязки, кульминации, развязки;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содержания произведения, используя разные типы речи (повествование, описание, рассуждение) с учётом специфики художественного, научно-познавательного и учебного текстов;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рассказов (художественный и научно-познавательный), тема, главная мысль, события, герои;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схемой: «чтение» информации, представленной в схематическом виде, обобщение представлений о произведениях Л. Н. Толстого, выполнение задания «Вспомните и назовите произведения»;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сформированности специальных читательских умений; </w:t>
            </w:r>
          </w:p>
          <w:p w14:paraId="28B94C38" w14:textId="77777777" w:rsidR="00AD232C" w:rsidRDefault="00B60D5E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составление устного или письменного высказывания (не менее 8 предложений) на тему «Моё любимое произведение Л. Н. Толстого»;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на тему «Книги Л. Н. Толстого»;</w:t>
            </w:r>
          </w:p>
          <w:p w14:paraId="67ADBB89" w14:textId="77777777" w:rsidR="00B60D5E" w:rsidRPr="00B60D5E" w:rsidRDefault="00B60D5E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B2D0A3E" w14:textId="77777777" w:rsidR="00A52747" w:rsidRDefault="00DF56DC" w:rsidP="00DF56DC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Текущий </w:t>
            </w:r>
            <w:r w:rsidR="00A5274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контроль:</w:t>
            </w:r>
          </w:p>
          <w:p w14:paraId="0F0063A5" w14:textId="15299CA9" w:rsidR="00395D05" w:rsidRPr="00A52747" w:rsidRDefault="00395D05" w:rsidP="00DF56DC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опрос..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B617F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2D81395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6744226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1A91EF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5D4768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089227F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66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7FD2113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4EAC5EC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DB7B77C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071E90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82C4060" w14:textId="77777777" w:rsidR="00AD232C" w:rsidRP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7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AD232C" w:rsidRPr="005527B1" w14:paraId="13067F93" w14:textId="77777777" w:rsidTr="00B60D5E">
        <w:trPr>
          <w:trHeight w:hRule="exact" w:val="638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F375C" w14:textId="09EEF1F9" w:rsidR="00AD232C" w:rsidRDefault="005527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1.7.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BA2D4" w14:textId="77777777" w:rsidR="00AD232C" w:rsidRDefault="005527B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Литературная сказка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E29A20" w14:textId="77777777" w:rsidR="00AD232C" w:rsidRDefault="004B7EF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F81CF" w14:textId="532550EE" w:rsidR="00AD232C" w:rsidRPr="004B7EFC" w:rsidRDefault="00AD232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3C747" w14:textId="77777777" w:rsidR="004F3D10" w:rsidRPr="000A24C5" w:rsidRDefault="000A24C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0C9FC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17E32" w14:textId="77777777" w:rsidR="00B60D5E" w:rsidRDefault="005527B1" w:rsidP="00B60D5E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5B43201A" w14:textId="77777777" w:rsidR="00AD232C" w:rsidRPr="00B60D5E" w:rsidRDefault="00B60D5E" w:rsidP="00B60D5E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литературных сказок (не менее двух). Например, произведения Д. Н.</w:t>
            </w:r>
          </w:p>
          <w:p w14:paraId="39335A6A" w14:textId="77777777" w:rsidR="00B60D5E" w:rsidRDefault="005527B1" w:rsidP="00B60D5E">
            <w:pPr>
              <w:autoSpaceDE w:val="0"/>
              <w:autoSpaceDN w:val="0"/>
              <w:spacing w:before="18" w:after="0" w:line="250" w:lineRule="auto"/>
              <w:ind w:left="72" w:right="444"/>
              <w:jc w:val="both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Мамина-Сибиряка «Сказка про храброго зайца — длинные уши, косые глаза, короткий хвост», «Сказка про Воробья Воробеича, Ерша Ершовича и весёлого трубочиста Яшу»,«Серая шейка», «Умнее всех», И. С. Соколова-Микитова «Листопадничек», В. Ф.Одоевского «Мороз Иванович», В. М. Гаршина «Лягушка-путешественница»;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героев; </w:t>
            </w:r>
          </w:p>
          <w:p w14:paraId="02206D9A" w14:textId="77777777" w:rsidR="00AD232C" w:rsidRPr="00B60D5E" w:rsidRDefault="00B60D5E" w:rsidP="00B60D5E">
            <w:pPr>
              <w:autoSpaceDE w:val="0"/>
              <w:autoSpaceDN w:val="0"/>
              <w:spacing w:before="18" w:after="0" w:line="250" w:lineRule="auto"/>
              <w:ind w:left="72" w:right="444"/>
              <w:jc w:val="both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Выбор книги для самостоятельного чтения с учётом рекомендательного списка, написание аннотации к самостоятельно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прочитанному произведению;</w:t>
            </w:r>
          </w:p>
          <w:p w14:paraId="31195F4C" w14:textId="77777777" w:rsidR="00B60D5E" w:rsidRPr="005527B1" w:rsidRDefault="00B60D5E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569C2D9" w14:textId="12CECF6A" w:rsidR="00AD232C" w:rsidRDefault="00A52747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Текущий контроль: </w:t>
            </w:r>
          </w:p>
          <w:p w14:paraId="3564E051" w14:textId="77777777" w:rsidR="00DF56DC" w:rsidRPr="00205DCE" w:rsidRDefault="00DF56DC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Письменный опрос.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E42F6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A5BD8C5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097CBB8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A6F16A0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C3EE97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1A4D114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77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AF5A4EA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CC464C6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5AD504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8AAA474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73B57F" w14:textId="77777777" w:rsidR="00AD232C" w:rsidRPr="005527B1" w:rsidRDefault="00D55C14" w:rsidP="005527B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hyperlink r:id="rId8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7B58EF98" w14:textId="77777777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1DECA3D4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78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A55B2CA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AD232C" w:rsidRPr="005527B1" w14:paraId="0F172354" w14:textId="77777777" w:rsidTr="00B60D5E">
        <w:trPr>
          <w:trHeight w:hRule="exact" w:val="738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8C0C1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78FFF" w14:textId="77777777" w:rsidR="00AD232C" w:rsidRPr="005527B1" w:rsidRDefault="005527B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Картины природы в произведениях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поэтов и писателей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XX</w:t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BE1FB" w14:textId="77777777" w:rsidR="00AD232C" w:rsidRDefault="000A24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94ACD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77489" w14:textId="77777777" w:rsidR="00AD232C" w:rsidRDefault="000A24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E9259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12D5C" w14:textId="77777777" w:rsidR="00B60D5E" w:rsidRDefault="005527B1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мотива изучения и цели</w:t>
            </w:r>
            <w:r w:rsidR="00B60D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чтения, ответ на вопрос «На какой вопрос хочу получить ответ, читая произведение?»; </w:t>
            </w:r>
          </w:p>
          <w:p w14:paraId="3EC5F1C5" w14:textId="77777777" w:rsidR="00B60D5E" w:rsidRDefault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художественных произведений, обсуждение эмоционального состояния при восприятии описанных картин природы (пейзажа), ответ на вопрос «Какое чувство создаёт произведение? Почему?». На примере произведений И. А. Бунина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«Первый снег», «Полевые цветы», А. П. Чехова «Степь» (отрывок), А. А. Блока «Ворона», «Сны», К. Д. Бальмонта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«Снежинка», «Золотое слово», С. А. Есенина «Нивы сжаты, рощи голы», «Черёмуха», «С добрый утром!», «Берёза», Саши Чёрного «Летом», С. Я. Маршака «Гроза днём», «В лесу над росистой поляной», «Ландыш» (по выбору);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отличия лирического произведения от эпического;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незнакомого слова в словаре, поиск олицетворения, характеристика звукописи, определение вида строф;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лирических произведений по теме, созданию настроения, подбор синонимов к заданным словам,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поэтических выражений и обоснование выбора автора;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Рассматривание репродукций картин и подбор к ним соответствующих стихотворных строк. Например, картины В. Д. Поленова «Первый снег», А. К. Саврасова «Зима», «Сосновый бор на берегу реки», И. Э. Грабаря «Зимнее утро»,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«Февральская лазурь», В. И. Сурикова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«Взятие снежного городка» и др.;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составление устного рассказа по иллюстрации (репродукции картины); Выразительное чтение вслух и наизусть с сохранением интонационного рисунка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</w:p>
          <w:p w14:paraId="4AD8FA1E" w14:textId="77777777" w:rsidR="00AD232C" w:rsidRDefault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воссоздание в воображении описанных в стихотворении картин; Дифференцированная работа: составление устного или письменного высказывания (не менее 8 предложений) на тему «Моё любимое произведение о природе»;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книг на тему «Природа в произведениях поэтов»;</w:t>
            </w:r>
          </w:p>
          <w:p w14:paraId="01002BCA" w14:textId="77777777" w:rsidR="00B60D5E" w:rsidRPr="005527B1" w:rsidRDefault="00B60D5E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CA485" w14:textId="1E44CE85" w:rsidR="00AD232C" w:rsidRDefault="005659AD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Текущий контроль:</w:t>
            </w:r>
          </w:p>
          <w:p w14:paraId="660C3EAE" w14:textId="7ECD9896" w:rsidR="00395D05" w:rsidRDefault="00395D05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опрос;</w:t>
            </w:r>
          </w:p>
          <w:p w14:paraId="7E5560E7" w14:textId="2C73713C" w:rsidR="00F97DE1" w:rsidRDefault="00F97DE1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Тестирование;</w:t>
            </w:r>
          </w:p>
          <w:p w14:paraId="5A606EBD" w14:textId="77777777" w:rsidR="00DF56DC" w:rsidRDefault="00DF56DC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Практическая работа;</w:t>
            </w:r>
          </w:p>
          <w:p w14:paraId="408527BF" w14:textId="77777777" w:rsidR="00DF56DC" w:rsidRPr="00B60D5E" w:rsidRDefault="00DF56DC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Самооценка с использованием «Оценочного листа».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52911E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D9617B9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218D64B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DE1DD07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CE93108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90AD16E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88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F113469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2149CFB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BD6EDF9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F744A6B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B57B713" w14:textId="77777777" w:rsidR="00AD232C" w:rsidRP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9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05B315AD" w14:textId="77777777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42533E40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E880421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AD232C" w:rsidRPr="005527B1" w14:paraId="4CB11005" w14:textId="77777777" w:rsidTr="00CF492B">
        <w:trPr>
          <w:trHeight w:hRule="exact" w:val="66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32887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681E8" w14:textId="77777777" w:rsidR="00AD232C" w:rsidRPr="005527B1" w:rsidRDefault="005527B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о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взаимоотношениях человека и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животных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28A54" w14:textId="77777777" w:rsidR="00AD232C" w:rsidRDefault="00572E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1ABAE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41305" w14:textId="77777777" w:rsidR="004F3D10" w:rsidRPr="004F3D10" w:rsidRDefault="004F3D1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A745D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F13EA" w14:textId="77777777" w:rsidR="00B60D5E" w:rsidRDefault="005527B1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цели чтения, выбор формы чтения (вслух или про себя (молча), удерживание учебной задачи</w:t>
            </w:r>
            <w:r w:rsidR="00CF49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ответ на вопрос «На какой вопрос хочу получить ответ, читая произведение?»; </w:t>
            </w:r>
          </w:p>
          <w:p w14:paraId="092BC2DD" w14:textId="77777777" w:rsidR="00AD232C" w:rsidRDefault="00B60D5E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 и про себя (молча) рассказов К. Г. Паустовского «Заячьи лапы», «Барсучий нос», </w:t>
            </w:r>
            <w:r w:rsidR="004009B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«Растрепанный воробей»,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«Кот-ворюга», Д. Н. Мамина-Сибиряка «Приёмыш», А. И. Куприна «Барбос и Жулька», «Слон», М. М. Пришвина «Выскочка», «Жаркий час»,</w:t>
            </w:r>
            <w:r w:rsidR="004009B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Б. С. Житкова «Про обезьянку»,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стихотворений А. Л. Барто, Саши Чёрного и других писателей и поэтов; Обсуждение темы и главной мысли произведений (по выбору), определение признаков жанра (стихотворение, рассказ);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составлении вопросов к произведению;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композицией произведения: определение завязки, кульминации, развязки; Пересказ содержания произведения от лица героя с изменением лица рассказчика;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рассказов (тема, главная мысль, герои);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сформированности специальных читательских умений;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 составление рассказа от имени одного из героев-животных; Составление выставки книг (тема дружбы человека и животного), рассказ о любимой книге на эту тему;</w:t>
            </w:r>
          </w:p>
          <w:p w14:paraId="6EDF5D5E" w14:textId="77777777" w:rsidR="00B60D5E" w:rsidRPr="005527B1" w:rsidRDefault="00B60D5E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6855D38" w14:textId="550B1F50" w:rsidR="00AD232C" w:rsidRDefault="00DF56DC" w:rsidP="00D15A0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Текущий </w:t>
            </w:r>
            <w:r w:rsidR="00A5274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контроль:</w:t>
            </w:r>
          </w:p>
          <w:p w14:paraId="0A0DCB20" w14:textId="5FE88D0C" w:rsidR="00395D05" w:rsidRPr="00D15A00" w:rsidRDefault="00395D05" w:rsidP="00D15A0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6345C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0838DEF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1E8BB81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86E07BF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02C19F5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6EC9150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99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C8F8493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8DDE56E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3B76143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D1B18EF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398819C" w14:textId="77777777" w:rsidR="00AD232C" w:rsidRP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10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3FC05B32" w14:textId="5556041C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51775CAA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B2AB4E1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AD232C" w:rsidRPr="005527B1" w14:paraId="10694819" w14:textId="77777777" w:rsidTr="00CF492B">
        <w:trPr>
          <w:trHeight w:hRule="exact" w:val="82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A14BF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ACAB6" w14:textId="77777777" w:rsidR="00AD232C" w:rsidRDefault="005527B1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Произведения о детях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F9477" w14:textId="77777777" w:rsidR="00AD232C" w:rsidRPr="000A24C5" w:rsidRDefault="000A24C5" w:rsidP="000A24C5">
            <w:pPr>
              <w:autoSpaceDE w:val="0"/>
              <w:autoSpaceDN w:val="0"/>
              <w:spacing w:before="7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F65BC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EA23C" w14:textId="77777777" w:rsidR="004F3D10" w:rsidRPr="008128AA" w:rsidRDefault="00911FBD" w:rsidP="008128AA">
            <w:pPr>
              <w:autoSpaceDE w:val="0"/>
              <w:autoSpaceDN w:val="0"/>
              <w:spacing w:before="7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28F79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6C6DB" w14:textId="77777777" w:rsidR="00CF492B" w:rsidRDefault="005527B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цели чтения, выбор формы чтения (вслух или про себя (молча), удерживание учебной задачии ответ на вопрос «На какой вопрос хочу получить ответ, читая произведение?», обсуждение событий из истории страны: жизнь крестьянских детей, нелёгкие судьбы детей в период войны; </w:t>
            </w:r>
          </w:p>
          <w:p w14:paraId="67F7BEB6" w14:textId="77777777" w:rsidR="00AD232C" w:rsidRPr="005527B1" w:rsidRDefault="00CF492B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произведений о жизни детей в разное время (по выбору не менее двух-трёх авторов):А. П. Чехов «Ванька», В. Г. Короленко «Слепой музыкант», М.</w:t>
            </w:r>
          </w:p>
          <w:p w14:paraId="265C2F66" w14:textId="77777777" w:rsidR="00CF492B" w:rsidRDefault="005527B1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Горький «Пепе», Л. Пантелеев «Честное слово», «На ялике», Л. А. Кассиль «Алексей Андреевич», А. П. Гайдар «Горячий камень», «Тимур и его команда», Н. Н. Носов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«Огурцы», Е. А. Пермяк «Дедушкин характер», В. Ф. Панова «Серёжа», С. В. Михалков«Данила Кузьмич», А. И. Мусатов «Оружие», И. Никулина «Бабушкин кактус» и др.; </w:t>
            </w:r>
          </w:p>
          <w:p w14:paraId="39932962" w14:textId="77777777" w:rsidR="00CF492B" w:rsidRDefault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</w:p>
          <w:p w14:paraId="5DA75976" w14:textId="77777777" w:rsidR="00AD232C" w:rsidRDefault="005527B1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проблем: нелёгкая, тяжёлая жизнь крестьянских детей, на войне ребёнок становится раньше времени взрослым, понимание нравственно-этического смысла понятий «ответственность», «совесть», «честность», «долг», «смелость», ответ на вопрос «Какие качества мы ценим в людях?» (с примерами из текста произведений); 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героев, определение авторского отношения к героям;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заголовка;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составлении вопросов к произведению;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частей, определение завязки, кульминации, развязки (композиция произведения);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составление цитатного плана, оценка совместной деятельности;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в выразительном чтении небольших эпизодов с соблюдением орфоэпических и интонационных норм при чтении вслух;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произведения от лица героя или от третьего лица;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составление рассказа от имени одного из героев;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группе: выбор книги по теме «Дети на войне», представление самостоятельно прочитанного произведения и выбранной книги с использованием аппарата издания (обложка, оглавление, аннотация, предисловие, иллюстрации, сноски, примечания);</w:t>
            </w:r>
          </w:p>
          <w:p w14:paraId="781FDAEE" w14:textId="77777777" w:rsidR="00CF492B" w:rsidRDefault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  <w:p w14:paraId="791EDF35" w14:textId="77777777" w:rsidR="00CF492B" w:rsidRPr="005527B1" w:rsidRDefault="00CF492B">
            <w:pPr>
              <w:autoSpaceDE w:val="0"/>
              <w:autoSpaceDN w:val="0"/>
              <w:spacing w:before="20" w:after="0" w:line="257" w:lineRule="auto"/>
              <w:ind w:left="72"/>
              <w:rPr>
                <w:lang w:val="ru-RU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817019" w14:textId="420AD0B0" w:rsidR="00AD232C" w:rsidRDefault="00DF56DC" w:rsidP="00D15A0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Текущий </w:t>
            </w:r>
            <w:r w:rsidR="00A5274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контроль: </w:t>
            </w:r>
          </w:p>
          <w:p w14:paraId="3065F31C" w14:textId="2D586E1D" w:rsidR="00395D05" w:rsidRPr="005527B1" w:rsidRDefault="00395D05" w:rsidP="00D15A00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Тестирование.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C4094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6B64B94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A7E3021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0920C6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73B545F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A20B7E0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0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43ACD69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EE72876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507FF52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EDADF6E" w14:textId="77777777" w:rsid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DBA555B" w14:textId="77777777" w:rsidR="00AD232C" w:rsidRPr="005527B1" w:rsidRDefault="00D55C1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11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31FF97DD" w14:textId="7EB62939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3571B647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66A9616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50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8E155E" w:rsidRPr="005527B1" w14:paraId="6AFC2188" w14:textId="77777777" w:rsidTr="008E155E">
        <w:trPr>
          <w:trHeight w:hRule="exact" w:val="624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CB118" w14:textId="77777777" w:rsidR="008E155E" w:rsidRDefault="008E155E" w:rsidP="001426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2BD29" w14:textId="77777777" w:rsidR="008E155E" w:rsidRDefault="008E155E" w:rsidP="00142618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Юмористические произведения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FA6C3" w14:textId="77777777" w:rsidR="008E155E" w:rsidRDefault="000A24C5" w:rsidP="001426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D4AA7" w14:textId="77777777" w:rsidR="008E155E" w:rsidRPr="008E2599" w:rsidRDefault="008E155E" w:rsidP="0014261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5AAE7" w14:textId="77777777" w:rsidR="008E155E" w:rsidRDefault="008E155E" w:rsidP="00142618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A4FA3" w14:textId="77777777" w:rsidR="008E155E" w:rsidRDefault="008E155E" w:rsidP="00142618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DF376" w14:textId="77777777" w:rsidR="008E155E" w:rsidRDefault="008E155E" w:rsidP="00142618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анализ юмористических ситуаций (с опорой на текст), постановка мотива и цели чтения; </w:t>
            </w:r>
          </w:p>
          <w:p w14:paraId="78E1C823" w14:textId="77777777" w:rsidR="008E155E" w:rsidRDefault="008E155E" w:rsidP="00142618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чтения художественных произведений, оценка эмоционального состояния при восприятии юмористического произведения, ответ на вопрос «Какое чувство вызывает сюжет рассказа? Почему?». На примере произведений Н. Н. Носова «Федина задача»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,«Телефон», М. М. Зощенко «Великие путешественники», «Пора вставать!» и др. (не менее двух произведений); </w:t>
            </w:r>
          </w:p>
          <w:p w14:paraId="08C7D17E" w14:textId="77777777" w:rsidR="008E155E" w:rsidRDefault="008E155E" w:rsidP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</w:p>
          <w:p w14:paraId="74BC7C1A" w14:textId="77777777" w:rsidR="008E155E" w:rsidRDefault="008E155E" w:rsidP="00142618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комичности сюжета, дифференциация этических понятий «врать, обманывать»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«фантазировать»;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ролям, выбор интонации, отражающей комичность ситуации;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придумывание продолжения прослушанного/прочитанного рассказа;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сформированности специальных читательских умений;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выставки на тему «Книги Н. Н. Носова», написание краткого отзыва о самостоятельно прочитанном произведении по заданному образцу;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Поиск дополнительной справочной информации о творчестве Н. Н. Носова: представление своего сообщения в классе;</w:t>
            </w:r>
          </w:p>
          <w:p w14:paraId="7DF1ED86" w14:textId="77777777" w:rsidR="008E155E" w:rsidRDefault="008E155E" w:rsidP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  <w:p w14:paraId="45322617" w14:textId="77777777" w:rsidR="008E155E" w:rsidRPr="005527B1" w:rsidRDefault="008E155E" w:rsidP="00142618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31CBA" w14:textId="354573E6" w:rsidR="008E155E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Текущий </w:t>
            </w:r>
            <w:r w:rsidR="00A5274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контроль: </w:t>
            </w:r>
          </w:p>
          <w:p w14:paraId="2FEC164D" w14:textId="77B00E7A" w:rsidR="00395D05" w:rsidRPr="00D15A00" w:rsidRDefault="00395D05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контроль.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04890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6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48C85D1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7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DF68408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8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5341054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9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963563B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0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2F00F0B" w14:textId="77777777" w:rsidR="008E155E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21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E7DEB44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2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FB77A79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3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CE26E03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4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5A3653F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5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86FFAFA" w14:textId="77777777" w:rsidR="008E155E" w:rsidRPr="005527B1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126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8E155E" w:rsidRPr="005527B1" w14:paraId="3B7F43E1" w14:textId="77777777" w:rsidTr="008E155E">
        <w:trPr>
          <w:trHeight w:hRule="exact" w:val="766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F6101" w14:textId="3911B741" w:rsidR="008E155E" w:rsidRDefault="008E155E" w:rsidP="001426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1.12.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95448" w14:textId="77777777" w:rsidR="008E155E" w:rsidRDefault="008E155E" w:rsidP="00142618">
            <w:pPr>
              <w:autoSpaceDE w:val="0"/>
              <w:autoSpaceDN w:val="0"/>
              <w:spacing w:before="78" w:after="0" w:line="245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Зарубежная литература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31DBB" w14:textId="77777777" w:rsidR="008E155E" w:rsidRDefault="00D23E02" w:rsidP="001426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86506" w14:textId="77777777" w:rsidR="008E155E" w:rsidRPr="00C028F8" w:rsidRDefault="00C028F8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0A24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88C11" w14:textId="77777777" w:rsidR="004F3D10" w:rsidRPr="00C028F8" w:rsidRDefault="00C028F8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24FCC" w14:textId="77777777" w:rsidR="008E155E" w:rsidRDefault="008E155E" w:rsidP="00142618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C4D54" w14:textId="77777777" w:rsidR="008E155E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053F720D" w14:textId="77777777" w:rsidR="008E155E" w:rsidRPr="005527B1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литературных сказок зарубежных писателей (произведения двух-трёх авторов по выбору). Например, произведения Ш. Перро «Подарки феи», Х.-К. Андерсена «Гадкий утёнок», Ц. Топелиуса «Солнечный Луч в ноябре», Р. Киплинга «Маугли», Дж. Родари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«Волшебный барабан»;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Анализ сюжета сказки: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произведений зарубежных писателей о животных. Например, рассказы Дж.</w:t>
            </w:r>
          </w:p>
          <w:p w14:paraId="6E070ABA" w14:textId="77777777" w:rsidR="008E155E" w:rsidRDefault="008E155E" w:rsidP="00142618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Лондона «Бурый волк»,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Э. Сетон-Томпсона «Чинк»; </w:t>
            </w:r>
          </w:p>
          <w:p w14:paraId="1F336FA4" w14:textId="77777777" w:rsidR="008E155E" w:rsidRDefault="008E155E" w:rsidP="00142618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героев, определение завязки, кульминации, развязки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(композиция произведения);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дополнительной справочной информации о писателях-переводчиках: С. Я. Маршаке, К. И. Чуковском, Б. В. Заходере, представление своего сообщения в классе, составление выставки книг зарубежных сказок, книг о животных;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Выбор книги для самостоятельного чтения с учётом рекомендательного списка, написание аннотации к самостоятельно прочитанному произведению;</w:t>
            </w:r>
          </w:p>
          <w:p w14:paraId="134EB9FA" w14:textId="77777777" w:rsidR="008E155E" w:rsidRDefault="008E155E" w:rsidP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  <w:p w14:paraId="4E4165AA" w14:textId="77777777" w:rsidR="008E155E" w:rsidRPr="005527B1" w:rsidRDefault="008E155E" w:rsidP="00142618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0D4A" w14:textId="2000CB37" w:rsidR="008E155E" w:rsidRDefault="00A52747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Текущий контроль:</w:t>
            </w:r>
          </w:p>
          <w:p w14:paraId="3D98A441" w14:textId="77777777" w:rsidR="00DF56DC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Контрольная работа;</w:t>
            </w:r>
          </w:p>
          <w:p w14:paraId="23E21952" w14:textId="77777777" w:rsidR="00DF56DC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опрос;</w:t>
            </w:r>
          </w:p>
          <w:p w14:paraId="33F2321C" w14:textId="77777777" w:rsidR="00DF56DC" w:rsidRPr="00CF492B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Самооценка с использованием «Оценочного листа».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93569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7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E02E3CB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8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FE9DD41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9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9D9DFC7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0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6AB4F9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1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ADB2EF" w14:textId="77777777" w:rsidR="008E155E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32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0B66C0C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3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5BA727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4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428761B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5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F47E79C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6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48D4AE7" w14:textId="77777777" w:rsidR="008E155E" w:rsidRPr="005527B1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137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1C5BDEEA" w14:textId="77777777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0B837820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43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DA4112E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21"/>
        <w:gridCol w:w="850"/>
        <w:gridCol w:w="6379"/>
        <w:gridCol w:w="1276"/>
        <w:gridCol w:w="2410"/>
      </w:tblGrid>
      <w:tr w:rsidR="008E155E" w:rsidRPr="005527B1" w14:paraId="5711531E" w14:textId="77777777" w:rsidTr="003C2C1A">
        <w:trPr>
          <w:trHeight w:hRule="exact" w:val="76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3FC56" w14:textId="77777777" w:rsidR="008E155E" w:rsidRDefault="008E155E" w:rsidP="001426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1.13.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434ED" w14:textId="77777777" w:rsidR="008E155E" w:rsidRPr="005527B1" w:rsidRDefault="008E155E" w:rsidP="00142618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Библиографическая культура (работа с детской книгой и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справочной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литературой)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F3F17" w14:textId="2A8ED499" w:rsidR="008E155E" w:rsidRDefault="004330DA" w:rsidP="001426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42AC6" w14:textId="77777777" w:rsidR="008E155E" w:rsidRDefault="008E155E" w:rsidP="00142618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59CA78" w14:textId="763B534C" w:rsidR="008E155E" w:rsidRPr="000A24C5" w:rsidRDefault="008E155E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91D95" w14:textId="77777777" w:rsidR="008E155E" w:rsidRDefault="008E155E" w:rsidP="00142618"/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0BB9C" w14:textId="77777777" w:rsidR="008E155E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Экскурсия в школьную или ближайшую детскую библиотеку: знакомство с правилами и способами выбора необходимой книги, выполнение правил юного читателя: культура поведения в библиотеке, работа с каталогом; </w:t>
            </w:r>
          </w:p>
          <w:p w14:paraId="5F1A51BF" w14:textId="77777777" w:rsidR="008E155E" w:rsidRPr="005527B1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проблем значения чтения для развития личности, роли книги в жизни человека;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художественного и научно-познавательного текстов. Например, используя отрывок из произведения Н. П. Кончаловской «Наша древняя столица» и информационный текст из справочника или энциклопедии о первом книгопечатнике Иване Фёдорове;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(устно) ответа на вопрос «Для чего нужна книга?» и написание небольшого текста-рассуждения на тему «Почему так важно читать?», корректирование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(редактирование) собственного текста с использованием словаря;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книги с учётом учебных задач: ориентировка в аппарате учебника/книги (обложка, оглавление (содержание), аннотация, предисловие, иллюстрации);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в выразительном чтении стихотворных и прозаических произведений с соблюдением орфоэпических и интонационных норм при чтении вслух. Например,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С. Я. Маршака «Книжка про книжку», Н. А. Найдёновой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«Мой друг», Б. В.</w:t>
            </w:r>
          </w:p>
          <w:p w14:paraId="0FBEF2D1" w14:textId="77777777" w:rsidR="008E155E" w:rsidRDefault="008E155E" w:rsidP="00142618">
            <w:pPr>
              <w:autoSpaceDE w:val="0"/>
              <w:autoSpaceDN w:val="0"/>
              <w:spacing w:before="18" w:after="0" w:line="254" w:lineRule="auto"/>
              <w:ind w:left="72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Заходера «Что такое стихи» (по выбору); </w:t>
            </w:r>
          </w:p>
          <w:p w14:paraId="2B75FB04" w14:textId="77777777" w:rsidR="008E155E" w:rsidRDefault="008E155E" w:rsidP="00142618">
            <w:pPr>
              <w:autoSpaceDE w:val="0"/>
              <w:autoSpaceDN w:val="0"/>
              <w:spacing w:before="18" w:after="0" w:line="254" w:lineRule="auto"/>
              <w:ind w:left="72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аннотации (письменно) на любимое произведение;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Экскурсия в музей (при наличии условий) рукописной книги;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Коллективная работа: подготовка творческого проекта на темы «Русские писатели и их произведения», «Сказки народные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литературные», «Картины природы в творчестве поэтов», «Моя любимая книга»;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Рекомендации по летнему чтению, оформлению дневника летнего чтения;</w:t>
            </w:r>
          </w:p>
          <w:p w14:paraId="682BA00B" w14:textId="77777777" w:rsidR="008E155E" w:rsidRDefault="008E155E" w:rsidP="008E155E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  <w:p w14:paraId="6CA7ACCC" w14:textId="77777777" w:rsidR="008E155E" w:rsidRPr="005527B1" w:rsidRDefault="008E155E" w:rsidP="00142618">
            <w:pPr>
              <w:autoSpaceDE w:val="0"/>
              <w:autoSpaceDN w:val="0"/>
              <w:spacing w:before="18" w:after="0" w:line="254" w:lineRule="auto"/>
              <w:ind w:left="72" w:right="432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F00A" w14:textId="39F85EED" w:rsidR="008E155E" w:rsidRDefault="00A52747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Текущий контроль:</w:t>
            </w:r>
          </w:p>
          <w:p w14:paraId="5AB1990E" w14:textId="77777777" w:rsidR="00DF56DC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Практическая работа;</w:t>
            </w:r>
          </w:p>
          <w:p w14:paraId="6A499DCD" w14:textId="77777777" w:rsidR="00DF56DC" w:rsidRPr="00D15A00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Самооценка с использованием «Оценочного листа».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7BB02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8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60E0707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9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3308670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0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A249EF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1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7FB2818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2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93E0B7E" w14:textId="77777777" w:rsidR="008E155E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43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C4BB465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4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F545572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5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15EA638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6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71B87D7" w14:textId="77777777" w:rsidR="008E155E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7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6370040" w14:textId="77777777" w:rsidR="008E155E" w:rsidRPr="005527B1" w:rsidRDefault="00D55C1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148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8E155E" w14:paraId="70463CC1" w14:textId="77777777" w:rsidTr="003C2C1A">
        <w:trPr>
          <w:trHeight w:hRule="exact" w:val="348"/>
        </w:trPr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AE84C2" w14:textId="77777777" w:rsidR="008E155E" w:rsidRDefault="008E155E" w:rsidP="001426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7DEAB" w14:textId="4BB4096B" w:rsidR="008E155E" w:rsidRDefault="004330DA" w:rsidP="001426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C9617F1" w14:textId="77777777" w:rsidR="008E155E" w:rsidRDefault="008E155E" w:rsidP="00142618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5215FE1" w14:textId="77777777" w:rsidR="008E155E" w:rsidRDefault="008E155E" w:rsidP="00142618"/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C6800B8" w14:textId="77777777" w:rsidR="008E155E" w:rsidRDefault="008E155E" w:rsidP="0014261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CF085B6" w14:textId="77777777" w:rsidR="008E155E" w:rsidRDefault="008E155E" w:rsidP="00142618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2465C0D" w14:textId="77777777" w:rsidR="008E155E" w:rsidRDefault="008E155E" w:rsidP="008E155E">
            <w:pPr>
              <w:ind w:left="619" w:hanging="619"/>
            </w:pPr>
          </w:p>
        </w:tc>
      </w:tr>
      <w:tr w:rsidR="008E155E" w14:paraId="3F079AEA" w14:textId="77777777" w:rsidTr="003C2C1A">
        <w:trPr>
          <w:trHeight w:hRule="exact" w:val="522"/>
        </w:trPr>
        <w:tc>
          <w:tcPr>
            <w:tcW w:w="206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5B6BE" w14:textId="77777777" w:rsidR="008E155E" w:rsidRPr="005527B1" w:rsidRDefault="008E155E" w:rsidP="00142618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06FF6" w14:textId="77777777" w:rsidR="008E155E" w:rsidRDefault="008E155E" w:rsidP="00142618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42181" w14:textId="3FDADE82" w:rsidR="008E155E" w:rsidRDefault="00BC39AA" w:rsidP="00142618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65CDB" w14:textId="58A9D075" w:rsidR="008E155E" w:rsidRDefault="005659AD" w:rsidP="00142618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7229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5154D" w14:textId="77777777" w:rsidR="008E155E" w:rsidRDefault="008E155E" w:rsidP="00142618"/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F959" w14:textId="77777777" w:rsidR="008E155E" w:rsidRDefault="008E155E" w:rsidP="00142618"/>
        </w:tc>
        <w:tc>
          <w:tcPr>
            <w:tcW w:w="24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0A506" w14:textId="77777777" w:rsidR="008E155E" w:rsidRDefault="008E155E" w:rsidP="00142618"/>
        </w:tc>
      </w:tr>
    </w:tbl>
    <w:p w14:paraId="21CEE4A4" w14:textId="77777777" w:rsidR="00AD232C" w:rsidRDefault="00AD232C">
      <w:pPr>
        <w:autoSpaceDE w:val="0"/>
        <w:autoSpaceDN w:val="0"/>
        <w:spacing w:after="0" w:line="14" w:lineRule="exact"/>
      </w:pPr>
    </w:p>
    <w:p w14:paraId="1926350F" w14:textId="77777777" w:rsidR="00AD232C" w:rsidRDefault="00AD232C">
      <w:pPr>
        <w:sectPr w:rsidR="00AD232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9CE2CE1" w14:textId="77777777" w:rsidR="00AD232C" w:rsidRDefault="00AD232C">
      <w:pPr>
        <w:autoSpaceDE w:val="0"/>
        <w:autoSpaceDN w:val="0"/>
        <w:spacing w:after="78" w:line="220" w:lineRule="exact"/>
      </w:pPr>
    </w:p>
    <w:p w14:paraId="259CA8EE" w14:textId="59E06FF0" w:rsidR="00AD232C" w:rsidRPr="00F952A2" w:rsidRDefault="00B67C5D">
      <w:pPr>
        <w:autoSpaceDE w:val="0"/>
        <w:autoSpaceDN w:val="0"/>
        <w:spacing w:after="32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ПОУРОЧНОЕ</w:t>
      </w:r>
      <w:r w:rsidR="00F952A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ПЛАНИРОВАНИЕ</w:t>
      </w: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1068"/>
        <w:gridCol w:w="2759"/>
        <w:gridCol w:w="591"/>
        <w:gridCol w:w="968"/>
        <w:gridCol w:w="999"/>
        <w:gridCol w:w="16"/>
        <w:gridCol w:w="9"/>
        <w:gridCol w:w="8"/>
        <w:gridCol w:w="8"/>
        <w:gridCol w:w="17"/>
        <w:gridCol w:w="25"/>
        <w:gridCol w:w="8"/>
        <w:gridCol w:w="9"/>
        <w:gridCol w:w="16"/>
        <w:gridCol w:w="9"/>
        <w:gridCol w:w="1200"/>
        <w:gridCol w:w="1078"/>
        <w:gridCol w:w="1984"/>
      </w:tblGrid>
      <w:tr w:rsidR="00F952A2" w14:paraId="059F1414" w14:textId="77777777" w:rsidTr="00F952A2">
        <w:trPr>
          <w:trHeight w:hRule="exact" w:val="492"/>
        </w:trPr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9693D" w14:textId="77777777" w:rsidR="00F952A2" w:rsidRPr="006F083A" w:rsidRDefault="00F952A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6F08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  <w:r w:rsidRPr="006F08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F08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6F42C" w14:textId="77777777" w:rsidR="00F952A2" w:rsidRPr="00F16E00" w:rsidRDefault="00F952A2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388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1F980" w14:textId="77777777" w:rsidR="00F952A2" w:rsidRPr="00F16E00" w:rsidRDefault="00F952A2" w:rsidP="00F16E00">
            <w:pPr>
              <w:autoSpaceDE w:val="0"/>
              <w:autoSpaceDN w:val="0"/>
              <w:spacing w:before="98" w:after="0" w:line="230" w:lineRule="auto"/>
              <w:rPr>
                <w:sz w:val="20"/>
                <w:szCs w:val="20"/>
              </w:rPr>
            </w:pP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D8236" w14:textId="77777777" w:rsidR="00F952A2" w:rsidRPr="00F16E00" w:rsidRDefault="00F952A2" w:rsidP="00F952A2">
            <w:pPr>
              <w:autoSpaceDE w:val="0"/>
              <w:autoSpaceDN w:val="0"/>
              <w:spacing w:before="98" w:after="0" w:line="262" w:lineRule="auto"/>
              <w:rPr>
                <w:sz w:val="20"/>
                <w:szCs w:val="20"/>
              </w:rPr>
            </w:pP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Дата </w:t>
            </w:r>
            <w:r w:rsidRPr="00F16E00">
              <w:rPr>
                <w:sz w:val="20"/>
                <w:szCs w:val="20"/>
              </w:rPr>
              <w:br/>
            </w: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изучения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91BDF" w14:textId="77777777" w:rsidR="00F952A2" w:rsidRPr="00F16E00" w:rsidRDefault="00F952A2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commentRangeStart w:id="1"/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Виды</w:t>
            </w:r>
            <w:commentRangeEnd w:id="1"/>
            <w:r>
              <w:rPr>
                <w:rStyle w:val="aff9"/>
              </w:rPr>
              <w:commentReference w:id="1"/>
            </w: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, </w:t>
            </w:r>
            <w:commentRangeStart w:id="2"/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формы</w:t>
            </w:r>
            <w:commentRangeEnd w:id="2"/>
            <w:r>
              <w:rPr>
                <w:rStyle w:val="aff9"/>
              </w:rPr>
              <w:commentReference w:id="2"/>
            </w: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контроля</w:t>
            </w:r>
          </w:p>
        </w:tc>
      </w:tr>
      <w:tr w:rsidR="00F952A2" w14:paraId="1408BB6C" w14:textId="77777777" w:rsidTr="00F952A2">
        <w:trPr>
          <w:trHeight w:val="1462"/>
        </w:trPr>
        <w:tc>
          <w:tcPr>
            <w:tcW w:w="10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037B" w14:textId="77777777" w:rsidR="00F952A2" w:rsidRPr="006F083A" w:rsidRDefault="00F95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C52B7" w14:textId="77777777" w:rsidR="00F952A2" w:rsidRDefault="00F952A2"/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DDF77" w14:textId="77777777" w:rsidR="00F952A2" w:rsidRPr="00F16E00" w:rsidRDefault="00F952A2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2BFC9" w14:textId="77777777" w:rsidR="00F952A2" w:rsidRPr="00F16E00" w:rsidRDefault="00F952A2" w:rsidP="00F952A2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94368C" w14:textId="77777777" w:rsidR="00F952A2" w:rsidRPr="00F16E00" w:rsidRDefault="00F952A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16E0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проверочные работы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FD58FF" w14:textId="77777777" w:rsidR="00F952A2" w:rsidRPr="00F16E00" w:rsidRDefault="00F952A2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0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1B0F" w14:textId="77777777" w:rsidR="00F952A2" w:rsidRDefault="00F952A2"/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E1FF" w14:textId="77777777" w:rsidR="00F952A2" w:rsidRDefault="00F952A2"/>
        </w:tc>
      </w:tr>
      <w:tr w:rsidR="00F16E00" w:rsidRPr="00E0176F" w14:paraId="3978558D" w14:textId="77777777" w:rsidTr="00A04C63">
        <w:trPr>
          <w:trHeight w:hRule="exact" w:val="269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D229" w14:textId="77777777" w:rsidR="00F16E00" w:rsidRPr="006F083A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7A70" w14:textId="08225AA9" w:rsidR="00A04C63" w:rsidRDefault="00A04C63" w:rsidP="00A04C6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учебником о литературному чтению.</w:t>
            </w:r>
          </w:p>
          <w:p w14:paraId="36FAF29A" w14:textId="363BE192" w:rsidR="00A04C63" w:rsidRDefault="00A04C63" w:rsidP="00A04C6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9D02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Виды сказок (о животных, бытовые, волшебные). Художественные особенности сказок: построение (композиция), язык (лексика).</w:t>
            </w:r>
          </w:p>
          <w:p w14:paraId="702D4403" w14:textId="5DD44100" w:rsidR="00F16E00" w:rsidRPr="00D81EBC" w:rsidRDefault="00A04C63" w:rsidP="00A04C6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70E1F" w14:textId="77777777" w:rsidR="00F16E00" w:rsidRPr="00F16E00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56573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11AA5E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C1BDD3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3426" w14:textId="77777777" w:rsidR="00F16E00" w:rsidRPr="00F16E00" w:rsidRDefault="00F16E00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703E" w14:textId="780561A0" w:rsidR="00F16E00" w:rsidRDefault="00E0176F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50A3DD94" w14:textId="77777777" w:rsidR="00C028F8" w:rsidRPr="00F16E00" w:rsidRDefault="00C028F8">
            <w:pPr>
              <w:rPr>
                <w:lang w:val="ru-RU"/>
              </w:rPr>
            </w:pPr>
          </w:p>
        </w:tc>
      </w:tr>
      <w:tr w:rsidR="00F16E00" w:rsidRPr="00E0176F" w14:paraId="4ED19DFC" w14:textId="77777777" w:rsidTr="00A04C63">
        <w:trPr>
          <w:trHeight w:hRule="exact" w:val="112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D372" w14:textId="77777777" w:rsidR="00F16E00" w:rsidRPr="006F083A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925B" w14:textId="7C23CA74" w:rsidR="00F16E00" w:rsidRPr="00D81EBC" w:rsidRDefault="00A04C63" w:rsidP="00A04C6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81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Русские народные песни.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D9404" w14:textId="77777777" w:rsidR="00F16E00" w:rsidRPr="00F16E00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40099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A7A854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F17895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AC58" w14:textId="77777777" w:rsidR="00F16E00" w:rsidRPr="00F16E00" w:rsidRDefault="00F16E00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78FE" w14:textId="77777777" w:rsidR="00C028F8" w:rsidRPr="00F16E00" w:rsidRDefault="00E0176F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F16E00" w:rsidRPr="00E0176F" w14:paraId="50EFA04A" w14:textId="77777777" w:rsidTr="00A04C63">
        <w:trPr>
          <w:trHeight w:hRule="exact" w:val="126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B419" w14:textId="77777777" w:rsidR="00F16E00" w:rsidRPr="006F083A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F998" w14:textId="041ACFE3" w:rsidR="00F16E00" w:rsidRPr="00D81EBC" w:rsidRDefault="00A04C63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Докучные сказки.</w:t>
            </w:r>
            <w:r w:rsidRPr="006F083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Народные промыслы</w:t>
            </w:r>
            <w:r w:rsidRPr="00D81EB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228A3" w14:textId="77777777" w:rsidR="00F16E00" w:rsidRPr="00F16E00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DEF20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3B667C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D75DF1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B78C" w14:textId="77777777" w:rsidR="00F16E00" w:rsidRPr="00F16E00" w:rsidRDefault="00F16E00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5D42" w14:textId="77777777" w:rsidR="00C028F8" w:rsidRPr="00F16E00" w:rsidRDefault="00E0176F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D81EBC" w:rsidRPr="00E0176F" w14:paraId="7BC5D270" w14:textId="77777777" w:rsidTr="00E0176F">
        <w:trPr>
          <w:trHeight w:hRule="exact" w:val="209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25A1" w14:textId="77777777" w:rsidR="00D81EBC" w:rsidRPr="006F083A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56CC" w14:textId="77777777" w:rsidR="00D81EBC" w:rsidRPr="00C028F8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народная сказка «Сестрица Алёнушка и братец Иванушка». Особенности волшебной 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BAA9F" w14:textId="77777777" w:rsidR="00D81EBC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D7FC9" w14:textId="77777777" w:rsidR="00D81EBC" w:rsidRPr="00C028F8" w:rsidRDefault="00D81EB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FC1CB0" w14:textId="77777777" w:rsidR="00D81EBC" w:rsidRPr="00C028F8" w:rsidRDefault="00D81EB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E5372C" w14:textId="77777777" w:rsidR="00D81EBC" w:rsidRPr="00C028F8" w:rsidRDefault="00D81EB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6567" w14:textId="77777777" w:rsidR="00D81EBC" w:rsidRPr="00C028F8" w:rsidRDefault="00D81E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1920" w14:textId="77777777" w:rsidR="00D81EBC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F16E00" w:rsidRPr="00E0176F" w14:paraId="10FEF3F1" w14:textId="77777777" w:rsidTr="004B7EFC">
        <w:trPr>
          <w:trHeight w:hRule="exact" w:val="187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0F97" w14:textId="77777777" w:rsidR="00F16E00" w:rsidRPr="006F083A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E0C44" w14:textId="77777777" w:rsidR="00F16E00" w:rsidRPr="00C028F8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народная сказка «Сестрица Алёнушка и братец Иванушка». Деление текста на части.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962A6" w14:textId="77777777" w:rsidR="00F16E00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A3AE5" w14:textId="77777777" w:rsidR="00F16E00" w:rsidRPr="00C028F8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422CB3" w14:textId="77777777" w:rsidR="00F16E00" w:rsidRPr="00C028F8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B989C5" w14:textId="77777777" w:rsidR="00F16E00" w:rsidRPr="00C028F8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33FD" w14:textId="77777777" w:rsidR="00F16E00" w:rsidRPr="00C028F8" w:rsidRDefault="00F16E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608D" w14:textId="77777777" w:rsidR="00C028F8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F16E00" w:rsidRPr="00E0176F" w14:paraId="135DF954" w14:textId="77777777" w:rsidTr="00E0176F">
        <w:trPr>
          <w:trHeight w:hRule="exact" w:val="27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1B8D" w14:textId="77777777" w:rsidR="00F16E00" w:rsidRPr="006F083A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B024" w14:textId="77777777" w:rsidR="00F16E00" w:rsidRPr="00C028F8" w:rsidRDefault="006F083A" w:rsidP="00DC14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</w:t>
            </w:r>
            <w:r w:rsidR="00DC14C8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 сказка «Иван-царевич и Серый В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олк». </w:t>
            </w:r>
            <w:r w:rsidR="00DC14C8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Композиция произведения.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4063B" w14:textId="77777777" w:rsidR="00F16E00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FE545" w14:textId="77777777" w:rsidR="00F16E00" w:rsidRPr="00C028F8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AB47C2" w14:textId="77777777" w:rsidR="00F16E00" w:rsidRPr="00C028F8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ECA017" w14:textId="77777777" w:rsidR="00F16E00" w:rsidRPr="00C028F8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5830" w14:textId="77777777" w:rsidR="00F16E00" w:rsidRPr="00C028F8" w:rsidRDefault="00F16E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0E5D" w14:textId="77777777" w:rsidR="00C028F8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EC6A56" w:rsidRPr="00E0176F" w14:paraId="5F1D5CBC" w14:textId="77777777" w:rsidTr="00E0176F">
        <w:trPr>
          <w:trHeight w:hRule="exact" w:val="283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C271" w14:textId="77777777" w:rsidR="00EC6A56" w:rsidRPr="006F083A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2200" w14:textId="77777777" w:rsidR="00EC6A56" w:rsidRPr="00C028F8" w:rsidRDefault="00DC14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народная сказка «Иван-царевич и Серый Волк».</w:t>
            </w: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Составление цитатного плана текста с выделением отдельных эпизодов.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70F46" w14:textId="77777777" w:rsidR="00EC6A56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1CFE3" w14:textId="77777777" w:rsidR="00EC6A56" w:rsidRPr="00C028F8" w:rsidRDefault="00EC6A5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41210A" w14:textId="77777777" w:rsidR="00EC6A56" w:rsidRPr="00C028F8" w:rsidRDefault="00EC6A5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9D53D9" w14:textId="77777777" w:rsidR="00EC6A56" w:rsidRPr="00C028F8" w:rsidRDefault="00EC6A5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9627" w14:textId="77777777" w:rsidR="00EC6A56" w:rsidRPr="00C028F8" w:rsidRDefault="00EC6A5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4CC8" w14:textId="77777777" w:rsidR="003E2A1C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A56648" w:rsidRPr="00E0176F" w14:paraId="4F9DB438" w14:textId="77777777" w:rsidTr="00E0176F">
        <w:trPr>
          <w:trHeight w:hRule="exact" w:val="174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B8E76" w14:textId="77777777" w:rsidR="00A56648" w:rsidRPr="006F083A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0981" w14:textId="77777777" w:rsidR="00A56648" w:rsidRPr="00C028F8" w:rsidRDefault="006F083A" w:rsidP="00D81E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народная сказка «Сивка-бурка». Характеристика героев сказки.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Иллюстрация как отражение сюжета волшебной сказки</w:t>
            </w:r>
            <w:r w:rsidR="00DC14C8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A5C07" w14:textId="77777777" w:rsidR="00A56648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493AED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6693C0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3F1E1F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37EB" w14:textId="77777777" w:rsidR="00A56648" w:rsidRPr="00C028F8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161A" w14:textId="77777777" w:rsidR="00A56648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A56648" w:rsidRPr="005409C8" w14:paraId="30FFF7B8" w14:textId="77777777" w:rsidTr="004B7EFC">
        <w:trPr>
          <w:trHeight w:hRule="exact" w:val="193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9AD6" w14:textId="77777777" w:rsidR="00A56648" w:rsidRPr="006F083A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  <w:r w:rsid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036B" w14:textId="77777777" w:rsidR="00A56648" w:rsidRPr="00C028F8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Стартовая диагностическая работа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C0D7F" w14:textId="77777777" w:rsidR="00A56648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E6AA6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AE2DE8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241012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66DE" w14:textId="77777777" w:rsidR="00A56648" w:rsidRPr="00C028F8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7AAD" w14:textId="76918D03" w:rsidR="00A56648" w:rsidRPr="00C028F8" w:rsidRDefault="0015320A" w:rsidP="0015320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контроль: </w:t>
            </w:r>
            <w:commentRangeStart w:id="3"/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д</w:t>
            </w:r>
            <w:r w:rsidR="00E0176F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иагностическая </w:t>
            </w:r>
            <w:r w:rsidR="00E0176F"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commentRangeEnd w:id="3"/>
            <w:r w:rsidR="00FF188F">
              <w:rPr>
                <w:rStyle w:val="aff9"/>
              </w:rPr>
              <w:commentReference w:id="3"/>
            </w:r>
            <w:r w:rsidR="00E0176F"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работа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в письменной форме</w:t>
            </w:r>
          </w:p>
        </w:tc>
      </w:tr>
      <w:tr w:rsidR="00A56648" w:rsidRPr="00E0176F" w14:paraId="309D1B15" w14:textId="77777777" w:rsidTr="00E0176F">
        <w:trPr>
          <w:trHeight w:hRule="exact" w:val="186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2283" w14:textId="77777777" w:rsidR="00A56648" w:rsidRPr="006F083A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  <w:r w:rsid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DF2C" w14:textId="77777777" w:rsidR="006F083A" w:rsidRPr="00C028F8" w:rsidRDefault="006F083A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Расширение знаний о малых жанрах фольклора (пословицы, потешки, считалки, небылицы, скороговорки, загадки).</w:t>
            </w:r>
            <w:commentRangeEnd w:id="4"/>
            <w:r w:rsidR="007015A4">
              <w:rPr>
                <w:rStyle w:val="aff9"/>
              </w:rPr>
              <w:commentReference w:id="4"/>
            </w:r>
          </w:p>
          <w:p w14:paraId="4C5D5DD2" w14:textId="77777777" w:rsidR="006F083A" w:rsidRPr="00C028F8" w:rsidRDefault="006F083A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34E51C07" w14:textId="77777777" w:rsidR="00A56648" w:rsidRPr="00C028F8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1111B" w14:textId="77777777" w:rsidR="00A56648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A2D7A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9F4DAD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73D411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7182" w14:textId="77777777" w:rsidR="00A56648" w:rsidRPr="00C028F8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6032" w14:textId="77777777" w:rsidR="00A56648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DC14C8" w:rsidRPr="00E0176F" w14:paraId="5706BBF8" w14:textId="77777777" w:rsidTr="00E0176F">
        <w:trPr>
          <w:trHeight w:hRule="exact" w:val="252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C1F5" w14:textId="77777777" w:rsidR="00DC14C8" w:rsidRPr="006F083A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98DE" w14:textId="77777777" w:rsidR="00DC14C8" w:rsidRPr="00C028F8" w:rsidRDefault="00B5542B" w:rsidP="00B5542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5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Пословицы народов России. Оценка их значения в устной речи. Сравнение пословиц на одну тему. </w:t>
            </w: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Рассказ о В. И. Дале, знакомство с его книгами, чтение пословиц по определённой теме.</w:t>
            </w:r>
            <w:commentRangeEnd w:id="5"/>
            <w:r w:rsidR="007015A4">
              <w:rPr>
                <w:rStyle w:val="aff9"/>
              </w:rPr>
              <w:commentReference w:id="5"/>
            </w:r>
          </w:p>
          <w:p w14:paraId="58C22D5A" w14:textId="77777777" w:rsidR="00B5542B" w:rsidRPr="00C028F8" w:rsidRDefault="00B5542B" w:rsidP="00B5542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2B215" w14:textId="77777777" w:rsidR="00DC14C8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6A80A" w14:textId="77777777" w:rsidR="00DC14C8" w:rsidRPr="00C028F8" w:rsidRDefault="00DC14C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E994B8" w14:textId="77777777" w:rsidR="00DC14C8" w:rsidRPr="00C028F8" w:rsidRDefault="00DC14C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FB583E" w14:textId="77777777" w:rsidR="00DC14C8" w:rsidRPr="00C028F8" w:rsidRDefault="00DC14C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370A" w14:textId="77777777" w:rsidR="00DC14C8" w:rsidRPr="00C028F8" w:rsidRDefault="00DC14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3F6B" w14:textId="77777777" w:rsidR="00DC14C8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A56648" w:rsidRPr="00E0176F" w14:paraId="6EA2A556" w14:textId="77777777" w:rsidTr="00E0176F">
        <w:trPr>
          <w:trHeight w:hRule="exact" w:val="3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F99A" w14:textId="77777777" w:rsidR="00A56648" w:rsidRPr="006F083A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  <w:r w:rsid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60FD" w14:textId="77777777" w:rsidR="00B5542B" w:rsidRPr="00C028F8" w:rsidRDefault="00B5542B" w:rsidP="00B5542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видами загадок. Пословицы народов России (значение, характеристика, нравственная основа). Выразительность речи.</w:t>
            </w:r>
            <w:commentRangeEnd w:id="6"/>
            <w:r w:rsidR="007015A4">
              <w:rPr>
                <w:rStyle w:val="aff9"/>
              </w:rPr>
              <w:commentReference w:id="6"/>
            </w:r>
          </w:p>
          <w:p w14:paraId="24068DCC" w14:textId="77777777" w:rsidR="00A56648" w:rsidRPr="00C028F8" w:rsidRDefault="00B5542B" w:rsidP="00B5542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A9451" w14:textId="77777777" w:rsidR="00A56648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8ACA9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24A2F0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8BBF54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FA51" w14:textId="77777777" w:rsidR="00A56648" w:rsidRPr="00C028F8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D88E" w14:textId="77777777" w:rsidR="00C028F8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6F083A" w:rsidRPr="005409C8" w14:paraId="54FF8A3D" w14:textId="77777777" w:rsidTr="00E0176F">
        <w:trPr>
          <w:trHeight w:hRule="exact" w:val="197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C7B4" w14:textId="77777777" w:rsidR="006F083A" w:rsidRPr="006F083A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13</w:t>
            </w:r>
            <w:r w:rsid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4125" w14:textId="77777777" w:rsidR="006F083A" w:rsidRPr="00C028F8" w:rsidRDefault="00FF7BFA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Проверочная работа по разделу «Устное народное творчество»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712EB" w14:textId="77777777" w:rsidR="006F083A" w:rsidRPr="00C028F8" w:rsidRDefault="00FF7BFA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D791F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BC5323" w14:textId="77777777" w:rsidR="006F083A" w:rsidRPr="004B7EFC" w:rsidRDefault="00B40680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B7E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CE1406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2E766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A97D" w14:textId="4D412AD7" w:rsidR="00835989" w:rsidRDefault="00E0176F" w:rsidP="00E0176F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 w:rsidR="0083598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е</w:t>
            </w:r>
            <w:r w:rsidR="00A258DE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кущий контроль: проверочная работа в письменной форме.</w:t>
            </w:r>
          </w:p>
          <w:p w14:paraId="22D3F6E5" w14:textId="46FFC88A" w:rsidR="00E0176F" w:rsidRDefault="00A258DE" w:rsidP="00E0176F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8B36391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F083A" w:rsidRPr="005409C8" w14:paraId="6979BE3D" w14:textId="77777777" w:rsidTr="00A258DE">
        <w:trPr>
          <w:trHeight w:hRule="exact" w:val="257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3AD2" w14:textId="3B801526" w:rsidR="006F083A" w:rsidRPr="006F083A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  <w:r w:rsid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8360" w14:textId="77777777" w:rsidR="006F083A" w:rsidRPr="00C028F8" w:rsidRDefault="006F083A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Наши проекты «Сочиняем  волшебную сказку».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4C1BC" w14:textId="77777777" w:rsidR="006F083A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90430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529CCC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562597" w14:textId="77777777" w:rsidR="006F083A" w:rsidRPr="004B7EFC" w:rsidRDefault="00B40680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B7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BF6A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E249" w14:textId="77777777" w:rsidR="00A258DE" w:rsidRDefault="00A258DE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Текущий контроль: практическая работа в форме проектной деятельности.</w:t>
            </w:r>
          </w:p>
          <w:p w14:paraId="111B9041" w14:textId="035ACF88" w:rsidR="00A22207" w:rsidRPr="00C028F8" w:rsidRDefault="00A22207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Самооценка с использованием «Оценочного листа».</w:t>
            </w:r>
          </w:p>
        </w:tc>
      </w:tr>
      <w:tr w:rsidR="006F083A" w:rsidRPr="007015A4" w14:paraId="41F4C8F6" w14:textId="77777777" w:rsidTr="007015A4">
        <w:trPr>
          <w:trHeight w:hRule="exact" w:val="25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25F0" w14:textId="77777777" w:rsidR="006F083A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  <w:r w:rsidR="008A1E25" w:rsidRPr="008A1E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4C84" w14:textId="1D801301" w:rsidR="007015A4" w:rsidRDefault="002F106D" w:rsidP="008A1E25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</w:t>
            </w:r>
            <w:commentRangeStart w:id="7"/>
            <w:r w:rsidR="00FF7BFA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7015A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Поэтическая тетрадь</w:t>
            </w:r>
            <w:r w:rsidR="007015A4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».</w:t>
            </w:r>
            <w:r w:rsidR="007015A4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2EB06B17" w14:textId="6E5B54A5" w:rsidR="008A1E25" w:rsidRPr="00C028F8" w:rsidRDefault="00A82AFC" w:rsidP="008A1E25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Что знаем и умеем. В мире книг.</w:t>
            </w:r>
            <w:r w:rsidR="008A1E25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</w:t>
            </w:r>
          </w:p>
          <w:p w14:paraId="4109116B" w14:textId="77777777" w:rsidR="006F083A" w:rsidRPr="00C028F8" w:rsidRDefault="008A1E25" w:rsidP="008A1E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Ф. Тютчев. «Листья»</w:t>
            </w:r>
            <w:commentRangeEnd w:id="7"/>
            <w:r w:rsidR="007015A4">
              <w:rPr>
                <w:rStyle w:val="aff9"/>
              </w:rPr>
              <w:commentReference w:id="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E1B54" w14:textId="77777777" w:rsidR="006F083A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B16BF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C45DD3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504996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C27B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AAFE" w14:textId="77777777" w:rsidR="006F083A" w:rsidRPr="00C028F8" w:rsidRDefault="00E0176F" w:rsidP="007E4E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6F083A" w:rsidRPr="00A22207" w14:paraId="065519DF" w14:textId="77777777" w:rsidTr="00E0176F">
        <w:trPr>
          <w:trHeight w:hRule="exact" w:val="28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546A" w14:textId="77777777" w:rsidR="006F083A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</w:t>
            </w:r>
            <w:r w:rsidR="008A1E25" w:rsidRPr="008A1E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9588D" w14:textId="77777777" w:rsidR="006F083A" w:rsidRPr="00C028F8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8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 Фет  «Мама, глянь</w:t>
            </w:r>
            <w:r w:rsidR="00C028F8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 из окошка»</w:t>
            </w:r>
            <w:r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Картины природы.   Выразительное чтение стихотворения.</w:t>
            </w:r>
            <w:commentRangeEnd w:id="8"/>
            <w:r w:rsidR="002F106D">
              <w:rPr>
                <w:rStyle w:val="aff9"/>
              </w:rPr>
              <w:commentReference w:id="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6DE3B" w14:textId="77777777" w:rsidR="006F083A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86270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C536D5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D5628C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4E2E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12D3" w14:textId="77777777" w:rsidR="00A22207" w:rsidRPr="00C028F8" w:rsidRDefault="00E0176F" w:rsidP="00A2220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6F083A" w:rsidRPr="004009B0" w14:paraId="017F30F0" w14:textId="77777777" w:rsidTr="00E0176F">
        <w:trPr>
          <w:trHeight w:hRule="exact" w:val="269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E4519" w14:textId="77777777" w:rsidR="006F083A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</w:t>
            </w:r>
            <w:r w:rsidR="008A1E25" w:rsidRPr="008A1E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95B1" w14:textId="77777777" w:rsidR="006F083A" w:rsidRPr="00C028F8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9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И. Никитин. «Встреча зимы». Заголовок стихотворения. Подвижные картины природы. Олицетворение как приём создания картины природы.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End w:id="9"/>
            <w:r w:rsidR="002F106D">
              <w:rPr>
                <w:rStyle w:val="aff9"/>
              </w:rPr>
              <w:commentReference w:id="9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47753" w14:textId="77777777" w:rsidR="006F083A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284B0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295677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E6D6E5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C37F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E8A5F" w14:textId="77777777" w:rsidR="006F083A" w:rsidRPr="00C028F8" w:rsidRDefault="00E0176F" w:rsidP="00A2220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6F083A" w:rsidRPr="004009B0" w14:paraId="55B96CE2" w14:textId="77777777" w:rsidTr="00E0176F">
        <w:trPr>
          <w:trHeight w:hRule="exact" w:val="213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2A2D" w14:textId="77777777" w:rsidR="006F083A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  <w:r w:rsidR="008A1E25" w:rsidRPr="008A1E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C2AA" w14:textId="77777777" w:rsidR="006F083A" w:rsidRPr="00C028F8" w:rsidRDefault="008A1E25" w:rsidP="008A1E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0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И. Суриков «Детство»</w:t>
            </w:r>
            <w:r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«Зима».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Сравнение как средство создания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картины природы в лирическом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стихотворении.</w:t>
            </w:r>
            <w:commentRangeEnd w:id="10"/>
            <w:r w:rsidR="002F106D">
              <w:rPr>
                <w:rStyle w:val="aff9"/>
              </w:rPr>
              <w:commentReference w:id="1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BA938" w14:textId="77777777" w:rsidR="006F083A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7A70B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401D1F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AA1D15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7AE9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ECAC" w14:textId="77777777" w:rsidR="006F083A" w:rsidRPr="00C028F8" w:rsidRDefault="00E0176F" w:rsidP="00A2220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A22207" w14:paraId="3E024D46" w14:textId="77777777" w:rsidTr="00E0176F">
        <w:trPr>
          <w:trHeight w:hRule="exact" w:val="268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F13E" w14:textId="77777777" w:rsidR="008A1E25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19</w:t>
            </w:r>
            <w:r w:rsidR="008A1E25" w:rsidRPr="008A1E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BAE1" w14:textId="77777777" w:rsidR="008A1E25" w:rsidRPr="00C028F8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1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Н. Некрасов. «Не ветер бушует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над бором...».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Выразительное чтение стихотворения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commentRangeEnd w:id="11"/>
            <w:r w:rsidR="002F106D">
              <w:rPr>
                <w:rStyle w:val="aff9"/>
              </w:rPr>
              <w:commentReference w:id="11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71E09" w14:textId="77777777" w:rsidR="008A1E25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80001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75242B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F95E7D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A538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3DF2" w14:textId="77777777" w:rsidR="008A1E25" w:rsidRPr="00C028F8" w:rsidRDefault="00E0176F" w:rsidP="003E2A1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5409C8" w14:paraId="39DE4254" w14:textId="77777777" w:rsidTr="00E0176F">
        <w:trPr>
          <w:trHeight w:hRule="exact" w:val="227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40AE" w14:textId="77777777" w:rsidR="008A1E25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  <w:r w:rsidR="008A1E25" w:rsidRPr="008A1E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53A3" w14:textId="7B13845A" w:rsidR="008A1E25" w:rsidRPr="00C028F8" w:rsidRDefault="00A82AFC" w:rsidP="002F10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Проверочная работа по разделу </w:t>
            </w:r>
            <w:r w:rsidR="002F106D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="002F106D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Поэтическая тетрадь»</w:t>
            </w:r>
            <w:r w:rsidR="002F10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E7AF1" w14:textId="77777777" w:rsidR="008A1E25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F4A84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2A7110" w14:textId="77777777" w:rsidR="008A1E25" w:rsidRPr="004B7EFC" w:rsidRDefault="00B40680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B7E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4034C1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7D98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313E0" w14:textId="4B84C6E7" w:rsidR="00835989" w:rsidRPr="00C028F8" w:rsidRDefault="00AE4467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  <w:r w:rsidR="00A52747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8A1E25" w:rsidRPr="004009B0" w14:paraId="2F14CCD2" w14:textId="77777777" w:rsidTr="00E0176F">
        <w:trPr>
          <w:trHeight w:hRule="exact" w:val="338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37512" w14:textId="3A806B6D" w:rsidR="008A1E25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</w:t>
            </w:r>
            <w:r w:rsidR="00C02EB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043C" w14:textId="77777777" w:rsidR="008A1E25" w:rsidRPr="00C028F8" w:rsidRDefault="008A1E25" w:rsidP="00A82AFC">
            <w:pPr>
              <w:shd w:val="clear" w:color="auto" w:fill="FFFFFF" w:themeFill="background1"/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</w:pPr>
            <w:commentRangeStart w:id="12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Знакомство с </w:t>
            </w:r>
            <w:r w:rsidR="00A82AFC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разделом «Великие русские писатели» Что знаем и умеем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A82AFC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мире книг.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Подготовка сообщения «Что интересного я узнал о жизни А. Пушкина»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 </w:t>
            </w:r>
            <w:commentRangeEnd w:id="12"/>
            <w:r w:rsidR="002F106D">
              <w:rPr>
                <w:rStyle w:val="aff9"/>
              </w:rPr>
              <w:commentReference w:id="12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263B0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7345F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410DC3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B99EE0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B137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93DF" w14:textId="77777777" w:rsidR="008A1E25" w:rsidRPr="00C028F8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E0176F" w14:paraId="7B420519" w14:textId="77777777" w:rsidTr="00E0176F">
        <w:trPr>
          <w:trHeight w:hRule="exact" w:val="269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630A" w14:textId="77777777" w:rsidR="008A1E25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</w:t>
            </w:r>
            <w:r w:rsidR="00C02EB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E4CCE" w14:textId="77777777" w:rsidR="008A1E25" w:rsidRPr="00C028F8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3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Лирические стихотворения. Настроение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стихотворения. Средства художественной выразительности: эпитет, сравнение.</w:t>
            </w:r>
            <w:commentRangeEnd w:id="13"/>
            <w:r w:rsidR="002F106D">
              <w:rPr>
                <w:rStyle w:val="aff9"/>
              </w:rPr>
              <w:commentReference w:id="13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529F7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7CC3D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42FC07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CB7766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829B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6C7E" w14:textId="77777777" w:rsidR="008A1E25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4009B0" w14:paraId="238393C2" w14:textId="77777777" w:rsidTr="00E0176F">
        <w:trPr>
          <w:trHeight w:hRule="exact" w:val="270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7C6E" w14:textId="77777777" w:rsidR="008A1E25" w:rsidRPr="00C02EBF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</w:t>
            </w:r>
            <w:r w:rsidR="00C02EBF" w:rsidRPr="00C02EB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549D" w14:textId="77777777" w:rsidR="008A1E25" w:rsidRPr="00C028F8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4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Пушкин. «Зимнее утро»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02EBF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Средства художественной выразительности (сравнение, эпитет); рифма, ритм.</w:t>
            </w:r>
            <w:commentRangeEnd w:id="14"/>
            <w:r w:rsidR="002F106D">
              <w:rPr>
                <w:rStyle w:val="aff9"/>
              </w:rPr>
              <w:commentReference w:id="14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EDDE9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3E313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7B28EC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DD911F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0C42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0A15" w14:textId="77777777" w:rsidR="008A1E25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4009B0" w14:paraId="0BBD3DB5" w14:textId="77777777" w:rsidTr="00E0176F">
        <w:trPr>
          <w:trHeight w:hRule="exact" w:val="226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41F0" w14:textId="77777777" w:rsidR="008A1E25" w:rsidRPr="00C02EBF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24</w:t>
            </w:r>
            <w:r w:rsidR="00C02EBF" w:rsidRPr="00C02EB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3A19" w14:textId="77777777" w:rsidR="008A1E25" w:rsidRPr="00C028F8" w:rsidRDefault="00C02EBF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5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А.С. Пушкин. «Зимний вечер».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Средства художественной выразительности (сравнение, эпитет); рифма, ритм.</w:t>
            </w:r>
            <w:commentRangeEnd w:id="15"/>
            <w:r w:rsidR="002F106D">
              <w:rPr>
                <w:rStyle w:val="aff9"/>
              </w:rPr>
              <w:commentReference w:id="1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FCDD7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87525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42BD38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61F0B4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EE53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C431" w14:textId="77777777" w:rsidR="008A1E25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E0176F" w14:paraId="5A8AC0B8" w14:textId="77777777" w:rsidTr="00E0176F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FB2D" w14:textId="77777777" w:rsidR="008A1E25" w:rsidRPr="00C02EBF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  <w:r w:rsidR="00C02EBF" w:rsidRPr="00C02EB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F6EA" w14:textId="6FFD2C55" w:rsidR="00C02EBF" w:rsidRPr="00C028F8" w:rsidRDefault="001E76C8" w:rsidP="00C02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6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</w:t>
            </w:r>
            <w:r w:rsidR="00C02EBF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«Сказка о царе Салтане</w:t>
            </w:r>
            <w:r w:rsidR="00A82AFC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….</w:t>
            </w:r>
            <w:r w:rsidR="00C02EBF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  <w:p w14:paraId="20915BBB" w14:textId="77777777" w:rsidR="008A1E25" w:rsidRPr="00C028F8" w:rsidRDefault="00C02EBF" w:rsidP="00C02EB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Тема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сказки. События сказочного текста.</w:t>
            </w:r>
            <w:commentRangeEnd w:id="16"/>
            <w:r w:rsidR="002F106D">
              <w:rPr>
                <w:rStyle w:val="aff9"/>
              </w:rPr>
              <w:commentReference w:id="16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8DDEB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630B3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E722EF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3417D9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9E66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7C3B" w14:textId="77777777" w:rsidR="008A1E25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E0176F" w14:paraId="7E5CEFDC" w14:textId="77777777" w:rsidTr="00E0176F">
        <w:trPr>
          <w:trHeight w:hRule="exact" w:val="283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3228" w14:textId="77777777" w:rsidR="008A1E25" w:rsidRPr="00C02EBF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</w:t>
            </w:r>
            <w:r w:rsidR="00C02EBF" w:rsidRPr="00C02EB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DDCE" w14:textId="77777777" w:rsidR="00C02EBF" w:rsidRPr="00C028F8" w:rsidRDefault="00C02EBF" w:rsidP="00C02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7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Пушкин. «Сказка о царе Салтане</w:t>
            </w:r>
            <w:r w:rsidR="00A82AFC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….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  <w:p w14:paraId="5F2A074B" w14:textId="77777777" w:rsidR="008A1E25" w:rsidRPr="00C028F8" w:rsidRDefault="00C02EBF" w:rsidP="00C02EB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Особенности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волшебной сказки. Герои литературной сказки.</w:t>
            </w:r>
            <w:commentRangeEnd w:id="17"/>
            <w:r w:rsidR="002F106D">
              <w:rPr>
                <w:rStyle w:val="aff9"/>
              </w:rPr>
              <w:commentReference w:id="1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6B1D1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09C83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40EB2F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8B609C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33B1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B9E2" w14:textId="77777777" w:rsidR="008A1E25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E0176F" w14:paraId="239D5E85" w14:textId="77777777" w:rsidTr="00E0176F">
        <w:trPr>
          <w:trHeight w:hRule="exact" w:val="156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C62E" w14:textId="77777777" w:rsidR="008A1E25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</w:t>
            </w:r>
            <w:r w:rsidR="00C02EBF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A4E8" w14:textId="77777777" w:rsidR="00C02EBF" w:rsidRPr="00C028F8" w:rsidRDefault="00C02EBF" w:rsidP="00C02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8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Пушкин. «Сказка о царе Салтане</w:t>
            </w:r>
            <w:r w:rsidR="00A82AFC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….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».</w:t>
            </w:r>
          </w:p>
          <w:p w14:paraId="7E603C15" w14:textId="77777777" w:rsidR="008A1E25" w:rsidRPr="00C028F8" w:rsidRDefault="00C02EBF" w:rsidP="00C02EB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Нравственный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смысл сказки А. С. Пушкина.</w:t>
            </w:r>
            <w:commentRangeEnd w:id="18"/>
            <w:r w:rsidR="002F106D">
              <w:rPr>
                <w:rStyle w:val="aff9"/>
              </w:rPr>
              <w:commentReference w:id="1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DEFBC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2CDBF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6BF90B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3E00FA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328B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A90E" w14:textId="77777777" w:rsidR="008A1E25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E0176F" w14:paraId="79429952" w14:textId="77777777" w:rsidTr="00E0176F">
        <w:trPr>
          <w:trHeight w:hRule="exact" w:val="184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E563" w14:textId="77777777" w:rsidR="008A1E25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 w:rsidR="00C02EBF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F556" w14:textId="77777777" w:rsidR="00C02EBF" w:rsidRPr="00C028F8" w:rsidRDefault="00C02EBF" w:rsidP="00C02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9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Пушкин. «Сказка о царе Салтане</w:t>
            </w:r>
            <w:r w:rsidR="00A82AFC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….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».</w:t>
            </w:r>
          </w:p>
          <w:p w14:paraId="2B83AD13" w14:textId="77777777" w:rsidR="008A1E25" w:rsidRPr="00C028F8" w:rsidRDefault="00C02EBF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Рисунки И. Билибина к сказке. Соотнесение рисунков с художественным текстом, их сравнение.</w:t>
            </w:r>
            <w:commentRangeEnd w:id="19"/>
            <w:r w:rsidR="002F106D">
              <w:rPr>
                <w:rStyle w:val="aff9"/>
              </w:rPr>
              <w:commentReference w:id="19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937AA8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5672F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E43C22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E3B7D3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DA78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E5A4" w14:textId="77777777" w:rsidR="008A1E25" w:rsidRPr="00C028F8" w:rsidRDefault="00E0176F" w:rsidP="009525D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E0176F" w14:paraId="715A3FE1" w14:textId="77777777" w:rsidTr="00E0176F">
        <w:trPr>
          <w:trHeight w:hRule="exact" w:val="28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C957" w14:textId="77777777" w:rsidR="00C02EBF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</w:t>
            </w:r>
            <w:r w:rsidR="00C02EBF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CD79" w14:textId="77777777" w:rsidR="00755A62" w:rsidRPr="00C028F8" w:rsidRDefault="00755A62" w:rsidP="00755A6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0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И. А.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Крылов — великий русский баснописец. Басни И. А.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Крылова: назначение, темы и герои, особенности языка (Эзопов язык). Явная и скрытая мораль басен.</w:t>
            </w:r>
            <w:r w:rsidR="00C02EBF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762F5DA4" w14:textId="77777777" w:rsidR="00C02EBF" w:rsidRPr="00C028F8" w:rsidRDefault="00755A62" w:rsidP="00755A62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Басня </w:t>
            </w:r>
            <w:r w:rsidR="00C02EBF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«Мартышка и очки».</w:t>
            </w:r>
            <w:r w:rsidR="00C02EBF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commentRangeEnd w:id="20"/>
            <w:r w:rsidR="002F106D">
              <w:rPr>
                <w:rStyle w:val="aff9"/>
              </w:rPr>
              <w:commentReference w:id="2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84FBF" w14:textId="77777777" w:rsidR="00C02EBF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80CE8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63F4CE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B3321E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73F9" w14:textId="77777777" w:rsidR="00C02EBF" w:rsidRPr="00C028F8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17CE" w14:textId="77777777" w:rsidR="00C02EBF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E0176F" w14:paraId="29F57B5D" w14:textId="77777777" w:rsidTr="00E0176F">
        <w:trPr>
          <w:trHeight w:hRule="exact" w:val="300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994B" w14:textId="77777777" w:rsidR="00C02EBF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30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2A425" w14:textId="77777777" w:rsidR="00C02EBF" w:rsidRPr="00C028F8" w:rsidRDefault="00C02EBF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1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И.А. Крылов. Басня «Ворона и лисица».</w:t>
            </w:r>
            <w:r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Инсценирование басни.</w:t>
            </w:r>
            <w:commentRangeEnd w:id="21"/>
            <w:r w:rsidR="002F106D">
              <w:rPr>
                <w:rStyle w:val="aff9"/>
              </w:rPr>
              <w:commentReference w:id="21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FE75F" w14:textId="77777777" w:rsidR="00C02EBF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C0FBD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64928A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56798B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B94A" w14:textId="77777777" w:rsidR="00C02EBF" w:rsidRPr="00C028F8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2605" w14:textId="77777777" w:rsidR="00A860B2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4009B0" w14:paraId="3ED477E2" w14:textId="77777777" w:rsidTr="00B67C5D">
        <w:trPr>
          <w:trHeight w:hRule="exact" w:val="184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67D7" w14:textId="77777777" w:rsidR="00C02EBF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31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80C4" w14:textId="77777777" w:rsidR="00A21AF7" w:rsidRPr="00A21AF7" w:rsidRDefault="00A21AF7" w:rsidP="00A21AF7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2"/>
            <w:r w:rsidRPr="00A21AF7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Жизнь и творчество М.Ю. Лермонтова. </w:t>
            </w:r>
          </w:p>
          <w:p w14:paraId="705EBAFD" w14:textId="77777777" w:rsidR="00C02EBF" w:rsidRPr="00C028F8" w:rsidRDefault="00891C7A" w:rsidP="00A21AF7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М.Ю. Лермонтов. «Утес». Настроение стихотворения.</w:t>
            </w:r>
            <w:commentRangeEnd w:id="22"/>
            <w:r w:rsidR="005632FB">
              <w:rPr>
                <w:rStyle w:val="aff9"/>
              </w:rPr>
              <w:commentReference w:id="22"/>
            </w:r>
            <w:r w:rsidR="00C02EBF"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38694D" w14:textId="77777777" w:rsidR="00C02EBF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2CB6AA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689629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558D38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6D84" w14:textId="77777777" w:rsidR="00C02EBF" w:rsidRPr="00C028F8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486D" w14:textId="77777777" w:rsidR="00C02EBF" w:rsidRPr="00C028F8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4009B0" w14:paraId="0F335D48" w14:textId="77777777" w:rsidTr="00E0176F">
        <w:trPr>
          <w:trHeight w:hRule="exact" w:val="22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DD5C" w14:textId="77777777" w:rsidR="00C02EBF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32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FE78" w14:textId="77777777" w:rsidR="00C02EBF" w:rsidRDefault="00755A62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23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М. Ю. Лермонтов «На севере диком», «Осень».</w:t>
            </w:r>
            <w:r w:rsidR="00A21AF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Средства художественной выразительности (сравнение, эпитет, олицетворение).</w:t>
            </w:r>
            <w:commentRangeEnd w:id="23"/>
            <w:r w:rsidR="005632FB">
              <w:rPr>
                <w:rStyle w:val="aff9"/>
              </w:rPr>
              <w:commentReference w:id="23"/>
            </w:r>
          </w:p>
          <w:p w14:paraId="5A0618BC" w14:textId="77777777" w:rsidR="00A21AF7" w:rsidRPr="00C028F8" w:rsidRDefault="00A21AF7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FC7A7" w14:textId="77777777" w:rsidR="00C02EBF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B25F7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7C3578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1C1409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7622" w14:textId="77777777" w:rsidR="00C02EBF" w:rsidRPr="00C028F8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E086" w14:textId="77777777" w:rsidR="00C02EBF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4009B0" w14:paraId="65F2D10D" w14:textId="77777777" w:rsidTr="00E0176F">
        <w:trPr>
          <w:trHeight w:hRule="exact" w:val="213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5C83" w14:textId="77777777" w:rsidR="00C02EBF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33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E0C3" w14:textId="77777777" w:rsidR="00C02EBF" w:rsidRPr="00C028F8" w:rsidRDefault="00755A62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4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Л. Толстой. Детство Л. Толстого.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Из воспоминаний писателя. Подготовка сообщения о жизни и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творчестве писателя.</w:t>
            </w:r>
            <w:commentRangeEnd w:id="24"/>
            <w:r w:rsidR="005632FB">
              <w:rPr>
                <w:rStyle w:val="aff9"/>
              </w:rPr>
              <w:commentReference w:id="24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E6425" w14:textId="77777777" w:rsidR="00C02EBF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4A7F9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9CCEB3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B2A1A9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BB51" w14:textId="77777777" w:rsidR="00C02EBF" w:rsidRPr="00C028F8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F3FB" w14:textId="77777777" w:rsidR="00C02EBF" w:rsidRPr="00C028F8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E0176F" w14:paraId="4AF8C45C" w14:textId="77777777" w:rsidTr="00E0176F">
        <w:trPr>
          <w:trHeight w:hRule="exact" w:val="184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DD14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34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1DAF" w14:textId="77777777" w:rsidR="00755A62" w:rsidRPr="00C028F8" w:rsidRDefault="00755A62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5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Сравнение текста рассуждения и текста-описания.</w:t>
            </w:r>
            <w:commentRangeEnd w:id="25"/>
            <w:r w:rsidR="005632FB">
              <w:rPr>
                <w:rStyle w:val="aff9"/>
              </w:rPr>
              <w:commentReference w:id="2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F9F1D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7DB85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CD822B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07610C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D065" w14:textId="77777777" w:rsidR="00755A62" w:rsidRPr="00C028F8" w:rsidRDefault="00755A62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6DAA" w14:textId="77777777" w:rsidR="009525D9" w:rsidRPr="00C028F8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E0176F" w14:paraId="0C67C817" w14:textId="77777777" w:rsidTr="00E0176F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E0B4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26B8" w14:textId="77777777" w:rsidR="00755A62" w:rsidRPr="00C028F8" w:rsidRDefault="00755A62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6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Поговорим о самом главном. Л.Н. Толстой «Акула».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Составление различных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вариантов плана.</w:t>
            </w:r>
            <w:commentRangeEnd w:id="26"/>
            <w:r w:rsidR="005632FB">
              <w:rPr>
                <w:rStyle w:val="aff9"/>
              </w:rPr>
              <w:commentReference w:id="26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825B5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B4175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0B01E4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54603E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1140" w14:textId="77777777" w:rsidR="00755A62" w:rsidRPr="00C028F8" w:rsidRDefault="00755A62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9F36" w14:textId="77777777" w:rsidR="00755A62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E0176F" w14:paraId="27B6FDF0" w14:textId="77777777" w:rsidTr="00E0176F">
        <w:trPr>
          <w:trHeight w:hRule="exact" w:val="184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DC4C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36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FD17" w14:textId="77777777" w:rsidR="00755A62" w:rsidRPr="00C028F8" w:rsidRDefault="00755A62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commentRangeStart w:id="27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 хорошо уметь читать. Л.Н. Толстой «Прыжок».</w:t>
            </w:r>
            <w:r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Тема и главная мысль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рассказа.</w:t>
            </w:r>
            <w:commentRangeEnd w:id="27"/>
            <w:r w:rsidR="005632FB">
              <w:rPr>
                <w:rStyle w:val="aff9"/>
              </w:rPr>
              <w:commentReference w:id="2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83F03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6200C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182A8C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2533EB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B057" w14:textId="77777777" w:rsidR="00755A62" w:rsidRPr="00C028F8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B7B9" w14:textId="77777777" w:rsidR="00755A62" w:rsidRPr="00C028F8" w:rsidRDefault="00E0176F" w:rsidP="009525D9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  <w:r w:rsidR="009525D9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</w:t>
            </w:r>
          </w:p>
        </w:tc>
      </w:tr>
      <w:tr w:rsidR="00755A62" w:rsidRPr="005409C8" w14:paraId="74C29652" w14:textId="77777777" w:rsidTr="00E0176F">
        <w:trPr>
          <w:trHeight w:hRule="exact" w:val="2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AFD6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37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81CE" w14:textId="77777777" w:rsidR="00755A62" w:rsidRPr="00C028F8" w:rsidRDefault="00A82AFC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«Великие русские писатели»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6863C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8BA2A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6A953A" w14:textId="77777777" w:rsidR="00755A62" w:rsidRPr="004B7EFC" w:rsidRDefault="00B40680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B7E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EBC636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CDED" w14:textId="77777777" w:rsidR="00755A62" w:rsidRPr="00C028F8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BB70" w14:textId="676291EB" w:rsidR="00835989" w:rsidRPr="00C028F8" w:rsidRDefault="00AE4467" w:rsidP="00223766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  <w:r w:rsidR="00A5274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755A62" w:rsidRPr="00E0176F" w14:paraId="0EE933E7" w14:textId="77777777" w:rsidTr="00E0176F">
        <w:trPr>
          <w:trHeight w:hRule="exact" w:val="22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BCE6" w14:textId="24CC75D6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38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C028" w14:textId="77777777" w:rsidR="00755A62" w:rsidRPr="00C028F8" w:rsidRDefault="00755A62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28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названием раздела</w:t>
            </w:r>
            <w:r w:rsidR="00A82AFC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«Литературные сказки. Что знаем и умеем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A82AFC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мире книг.</w:t>
            </w:r>
            <w:r w:rsidR="008A4A1E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Д. Мамин-Сибиряк. «Сказка про Храброго зайца ».</w:t>
            </w:r>
            <w:r w:rsidR="008A4A1E"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A4A1E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Сравнение литературной и народной сказок.</w:t>
            </w:r>
            <w:commentRangeEnd w:id="28"/>
            <w:r w:rsidR="005632FB">
              <w:rPr>
                <w:rStyle w:val="aff9"/>
              </w:rPr>
              <w:commentReference w:id="2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CC15C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29F97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215466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AFA026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BC80" w14:textId="77777777" w:rsidR="00755A62" w:rsidRPr="00C028F8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6D83" w14:textId="77777777" w:rsidR="00755A62" w:rsidRPr="00C028F8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E0176F" w14:paraId="2EF0889A" w14:textId="77777777" w:rsidTr="00E0176F">
        <w:trPr>
          <w:trHeight w:hRule="exact" w:val="241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DB65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39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6730" w14:textId="6C573EDD" w:rsidR="00755A62" w:rsidRPr="00C028F8" w:rsidRDefault="008A4A1E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Д. Мамин-Сиби</w:t>
            </w:r>
            <w:r w:rsidR="001E76C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ряк. «Сказка про Храброго зайца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».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Характеристика героев.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490CE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3E5C3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5222C8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0D54A8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59090" w14:textId="77777777" w:rsidR="00755A62" w:rsidRPr="00C028F8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D4EE" w14:textId="77777777" w:rsidR="00755A62" w:rsidRPr="00C028F8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E0176F" w14:paraId="33FCCC2D" w14:textId="77777777" w:rsidTr="00E0176F">
        <w:trPr>
          <w:trHeight w:hRule="exact" w:val="184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4320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11E5" w14:textId="77777777" w:rsidR="00755A62" w:rsidRPr="00C028F8" w:rsidRDefault="008A4A1E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Одоевский «Мороз Иванович». Сравнение героев сказки</w:t>
            </w:r>
            <w:r w:rsidR="00DC14C8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 их поступкам и внешнему виду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44DEB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DEE0A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11BBEA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62E862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D26B" w14:textId="77777777" w:rsidR="00755A62" w:rsidRPr="00C028F8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0C0A" w14:textId="77777777" w:rsidR="00755A62" w:rsidRPr="00C028F8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E0176F" w14:paraId="0C374FF0" w14:textId="77777777" w:rsidTr="00572E1D">
        <w:trPr>
          <w:trHeight w:hRule="exact" w:val="156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AD99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41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727F" w14:textId="77777777" w:rsidR="00755A62" w:rsidRPr="00C028F8" w:rsidRDefault="00A82AFC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Одоевский «Мороз Иванович».</w:t>
            </w:r>
            <w:r w:rsidR="008A4A1E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8A4A1E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Составление плана 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E102F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FAEB2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1DBCE0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E3D1E4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DC9C" w14:textId="77777777" w:rsidR="00755A62" w:rsidRPr="00C028F8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74321" w14:textId="77777777" w:rsidR="00755A62" w:rsidRPr="00C028F8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4A1E" w:rsidRPr="00E0176F" w14:paraId="08DE74B6" w14:textId="77777777" w:rsidTr="00E0176F">
        <w:trPr>
          <w:trHeight w:hRule="exact" w:val="142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262E9" w14:textId="77777777" w:rsidR="008A4A1E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42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4B61" w14:textId="77777777" w:rsidR="008A4A1E" w:rsidRPr="00C028F8" w:rsidRDefault="008A4A1E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В. Одоевский «Мороз Иванович». 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Подробный и выборочный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пересказ 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D8DB2" w14:textId="77777777" w:rsidR="008A4A1E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1CE1E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2D1077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DD8E94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AC98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FB1E" w14:textId="77777777" w:rsidR="007E4EBE" w:rsidRPr="00C028F8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4A1E" w:rsidRPr="00E0176F" w14:paraId="4728F335" w14:textId="77777777" w:rsidTr="00E0176F">
        <w:trPr>
          <w:trHeight w:hRule="exact" w:val="2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102E" w14:textId="77777777" w:rsidR="008A4A1E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43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990B" w14:textId="77777777" w:rsidR="008A4A1E" w:rsidRPr="00C028F8" w:rsidRDefault="008A4A1E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 хорошо уметь читать. В. Гаршин «Лягушка-путешественница». Нравственный смысл 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0F6CA" w14:textId="77777777" w:rsidR="008A4A1E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87B46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0E08BD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723278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1070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99A4" w14:textId="77777777" w:rsidR="008A4A1E" w:rsidRPr="00C028F8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4A1E" w:rsidRPr="00E0176F" w14:paraId="402A33E1" w14:textId="77777777" w:rsidTr="00572E1D">
        <w:trPr>
          <w:trHeight w:hRule="exact" w:val="157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0ECD" w14:textId="77777777" w:rsidR="008A4A1E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44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7A14" w14:textId="77777777" w:rsidR="008A4A1E" w:rsidRPr="00C028F8" w:rsidRDefault="008A4A1E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Гаршин «Лягушка-путешественница».</w:t>
            </w:r>
            <w:r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Характеристика героев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B4688" w14:textId="77777777" w:rsidR="008A4A1E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D8D3A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2BF97ED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343F3C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AD00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A86C" w14:textId="77777777" w:rsidR="009525D9" w:rsidRPr="00C028F8" w:rsidRDefault="00E0176F" w:rsidP="009525D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1BF925C2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8A4A1E" w:rsidRPr="005409C8" w14:paraId="27622F2E" w14:textId="77777777" w:rsidTr="00572E1D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259E" w14:textId="77777777" w:rsidR="008A4A1E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E0EE" w14:textId="300BF8D5" w:rsidR="008A4A1E" w:rsidRPr="00C028F8" w:rsidRDefault="00A52747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«Литературные сказки»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2160D" w14:textId="77777777" w:rsidR="008A4A1E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4D9D9" w14:textId="0C6D3C8A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462D99" w14:textId="5655DA12" w:rsidR="008A4A1E" w:rsidRPr="00C028F8" w:rsidRDefault="00A52747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5049A1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99DA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F09D" w14:textId="10CC3670" w:rsidR="00A52747" w:rsidRDefault="00A52747" w:rsidP="00C02EB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  <w:p w14:paraId="7353D6FD" w14:textId="14647ABD" w:rsidR="00C02EB0" w:rsidRDefault="00A52747" w:rsidP="00A5274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26BA9E8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8A4A1E" w:rsidRPr="004009B0" w14:paraId="045FDF32" w14:textId="77777777" w:rsidTr="00E0176F">
        <w:trPr>
          <w:trHeight w:hRule="exact" w:val="27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C1F6" w14:textId="1E51887C" w:rsidR="008A4A1E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46</w:t>
            </w:r>
            <w:r w:rsidR="00532C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FACB" w14:textId="77777777" w:rsidR="00BF0681" w:rsidRPr="00C028F8" w:rsidRDefault="00F649F4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9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названием раздела</w:t>
            </w:r>
            <w:r w:rsidR="00BF0681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«Были-небылицы»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BF0681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Что знаем и умеем. В мире книг. </w:t>
            </w:r>
          </w:p>
          <w:p w14:paraId="35A32479" w14:textId="77777777" w:rsidR="008A4A1E" w:rsidRPr="00C028F8" w:rsidRDefault="00F649F4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 Горький «Случай с Евсейкой». Приём сравнения — основной приём описания подводного царства.</w:t>
            </w:r>
            <w:commentRangeEnd w:id="29"/>
            <w:r w:rsidR="005632FB">
              <w:rPr>
                <w:rStyle w:val="aff9"/>
              </w:rPr>
              <w:commentReference w:id="29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B10EB" w14:textId="77777777" w:rsidR="008A4A1E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4F4D7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B1C467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C89DA0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E6DC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3054" w14:textId="77777777" w:rsidR="009F1FFD" w:rsidRPr="00C028F8" w:rsidRDefault="00C02EB0" w:rsidP="009F1FF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9F1FF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4266FF60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F649F4" w:rsidRPr="00E0176F" w14:paraId="5E072229" w14:textId="77777777" w:rsidTr="00E0176F">
        <w:trPr>
          <w:trHeight w:hRule="exact" w:val="269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220E" w14:textId="77777777" w:rsidR="00F649F4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47</w:t>
            </w:r>
            <w:r w:rsidR="00532C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6954" w14:textId="77777777" w:rsidR="00F649F4" w:rsidRPr="00C028F8" w:rsidRDefault="00300CED" w:rsidP="008A4A1E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0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 Горький «Случай с Евсейкой».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Краткий и подробный пересказ.</w:t>
            </w:r>
            <w:commentRangeEnd w:id="30"/>
            <w:r w:rsidR="005632FB">
              <w:rPr>
                <w:rStyle w:val="aff9"/>
              </w:rPr>
              <w:commentReference w:id="3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260E8" w14:textId="77777777" w:rsidR="00F649F4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C7043" w14:textId="77777777" w:rsidR="00F649F4" w:rsidRPr="00C028F8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8B74DC" w14:textId="77777777" w:rsidR="00F649F4" w:rsidRPr="00C028F8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0EF071" w14:textId="77777777" w:rsidR="00F649F4" w:rsidRPr="00C028F8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F4B1" w14:textId="77777777" w:rsidR="00F649F4" w:rsidRPr="00C028F8" w:rsidRDefault="00F649F4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1BBD" w14:textId="77777777" w:rsidR="00F649F4" w:rsidRPr="00C028F8" w:rsidRDefault="00C02EB0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F649F4" w:rsidRPr="00E0176F" w14:paraId="7263477C" w14:textId="77777777" w:rsidTr="00E0176F">
        <w:trPr>
          <w:trHeight w:hRule="exact" w:val="269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6C70" w14:textId="77777777" w:rsidR="00F649F4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48</w:t>
            </w:r>
            <w:r w:rsidR="00532C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F3F5" w14:textId="77777777" w:rsidR="00F649F4" w:rsidRPr="00C028F8" w:rsidRDefault="00300CED" w:rsidP="008A4A1E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1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К. Паустовский «Растрёпанный воробей».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Определение жанра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произведения.</w:t>
            </w:r>
            <w:commentRangeEnd w:id="31"/>
            <w:r w:rsidR="005632FB">
              <w:rPr>
                <w:rStyle w:val="aff9"/>
              </w:rPr>
              <w:commentReference w:id="31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DCDBB" w14:textId="77777777" w:rsidR="00F649F4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A3C9A" w14:textId="77777777" w:rsidR="00F649F4" w:rsidRPr="00C028F8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A3A63A" w14:textId="77777777" w:rsidR="00F649F4" w:rsidRPr="00C028F8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2CE772" w14:textId="77777777" w:rsidR="00F649F4" w:rsidRPr="00C028F8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DB3A" w14:textId="77777777" w:rsidR="00F649F4" w:rsidRPr="00C028F8" w:rsidRDefault="00F649F4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1F9A" w14:textId="77777777" w:rsidR="00F649F4" w:rsidRPr="00C028F8" w:rsidRDefault="00C02EB0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532CEA" w:rsidRPr="00E0176F" w14:paraId="5178D2E8" w14:textId="77777777" w:rsidTr="00E0176F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59A7" w14:textId="77777777" w:rsidR="00532CEA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49</w:t>
            </w:r>
            <w:r w:rsidR="00532C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5461" w14:textId="77777777" w:rsidR="00532CEA" w:rsidRPr="00C028F8" w:rsidRDefault="00300CED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2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К. Паустовский «Растрёпанный воробей».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Герои произведения. </w:t>
            </w:r>
            <w:r w:rsidRPr="00C028F8">
              <w:rPr>
                <w:rFonts w:ascii="Times New Roman" w:hAnsi="Times New Roman" w:cs="Times New Roman"/>
                <w:sz w:val="20"/>
                <w:szCs w:val="20"/>
              </w:rPr>
              <w:t>Характеристика героев.</w:t>
            </w:r>
            <w:commentRangeEnd w:id="32"/>
            <w:r w:rsidR="005632FB">
              <w:rPr>
                <w:rStyle w:val="aff9"/>
              </w:rPr>
              <w:commentReference w:id="32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7D89D" w14:textId="77777777" w:rsidR="00532CEA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DF4E7" w14:textId="77777777" w:rsidR="00532CEA" w:rsidRPr="00C028F8" w:rsidRDefault="00532CE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38EAC2" w14:textId="77777777" w:rsidR="00532CEA" w:rsidRPr="00C028F8" w:rsidRDefault="00532CE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92C7BA" w14:textId="77777777" w:rsidR="00532CEA" w:rsidRPr="00C028F8" w:rsidRDefault="00532CE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0DB3" w14:textId="77777777" w:rsidR="00532CEA" w:rsidRPr="00C028F8" w:rsidRDefault="00532CEA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71C8" w14:textId="77777777" w:rsidR="00532CEA" w:rsidRPr="00C028F8" w:rsidRDefault="00C02EB0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334DADD2" w14:textId="77777777" w:rsidTr="00E0176F">
        <w:trPr>
          <w:trHeight w:hRule="exact" w:val="283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F28A" w14:textId="77777777" w:rsidR="00300CED" w:rsidRPr="00532CEA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84CF5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3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 хорошо уметь читать. А. Куприн «Слон».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Основные события произведения. Составление различных вариантов плана.</w:t>
            </w:r>
            <w:commentRangeEnd w:id="33"/>
            <w:r w:rsidR="005632FB">
              <w:rPr>
                <w:rStyle w:val="aff9"/>
              </w:rPr>
              <w:commentReference w:id="33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D2F04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18865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9A394C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94F1B3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38BE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2AD43" w14:textId="77777777" w:rsidR="00300CED" w:rsidRPr="00C028F8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5A967A1C" w14:textId="77777777" w:rsidTr="00E0176F">
        <w:trPr>
          <w:trHeight w:hRule="exact" w:val="2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19E5" w14:textId="77777777" w:rsidR="00300CED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4068" w14:textId="77777777" w:rsidR="00300CED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4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 Куприн «Слон». Подробный пересказ текста.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End w:id="34"/>
            <w:r w:rsidR="002815E4">
              <w:rPr>
                <w:rStyle w:val="aff9"/>
              </w:rPr>
              <w:commentReference w:id="34"/>
            </w:r>
          </w:p>
          <w:p w14:paraId="034BA3EF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CCC9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24CC6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681912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96873A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A50B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8331" w14:textId="77777777" w:rsidR="00300CED" w:rsidRPr="00C028F8" w:rsidRDefault="0032451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</w:t>
            </w:r>
            <w:r w:rsidR="00C02EB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контроль</w:t>
            </w:r>
          </w:p>
          <w:p w14:paraId="241BD3BB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300CED" w:rsidRPr="005409C8" w14:paraId="14F8C203" w14:textId="77777777" w:rsidTr="00E0176F">
        <w:trPr>
          <w:trHeight w:hRule="exact" w:val="287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6175" w14:textId="77777777" w:rsidR="00300CED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A4D0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«Были-небылицы»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99B3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3D2FD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C1F71F" w14:textId="77777777" w:rsidR="00300CED" w:rsidRPr="00324510" w:rsidRDefault="00324510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45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32377A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2DA5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B704" w14:textId="750F4F4F" w:rsidR="00300CED" w:rsidRPr="00C028F8" w:rsidRDefault="00AE4467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  <w:r w:rsidR="0032451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 w:rsidRPr="00C028F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75BFFE1C" w14:textId="77777777" w:rsidTr="00E0176F">
        <w:trPr>
          <w:trHeight w:hRule="exact" w:val="268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B15A" w14:textId="62CBB7B0" w:rsidR="00300CED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8F61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5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 «Поэтическая тетрадь» Что знаем и умеем. В мире книг. Саша Чёрный. Стихи о животных.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«Воробей». Средства художественной выразительности.</w:t>
            </w:r>
            <w:commentRangeEnd w:id="35"/>
            <w:r w:rsidR="002815E4">
              <w:rPr>
                <w:rStyle w:val="aff9"/>
              </w:rPr>
              <w:commentReference w:id="3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8533C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DD3DB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B52EBB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CEA249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A927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26D1" w14:textId="77777777" w:rsidR="00300CED" w:rsidRPr="00C028F8" w:rsidRDefault="00C02EB0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7B65BCB1" w14:textId="77777777" w:rsidTr="00E0176F">
        <w:trPr>
          <w:trHeight w:hRule="exact" w:val="27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5E5F" w14:textId="77777777" w:rsidR="00300CED" w:rsidRPr="00AE42F7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54</w:t>
            </w:r>
            <w:r w:rsidRPr="00AE42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596D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6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Саша Чёрный «Что ты тискаешь утенка», «Слон»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Авторское отношение к изображаемому.</w:t>
            </w:r>
            <w:commentRangeEnd w:id="36"/>
            <w:r w:rsidR="002815E4">
              <w:rPr>
                <w:rStyle w:val="aff9"/>
              </w:rPr>
              <w:commentReference w:id="36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4683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DDF1D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E54808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093557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5407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491E" w14:textId="77777777" w:rsidR="00300CED" w:rsidRPr="00C028F8" w:rsidRDefault="00C02EB0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7F063697" w14:textId="77777777" w:rsidTr="00E0176F">
        <w:trPr>
          <w:trHeight w:hRule="exact" w:val="2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C65E" w14:textId="77777777" w:rsidR="00300CED" w:rsidRPr="00AE42F7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</w:t>
            </w:r>
            <w:r w:rsidRPr="00AE42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C590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7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А. Блок. Картины зимних забав.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Средства художественной выразительности для создания образа.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359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 Блок «Сны», «Ворона»</w:t>
            </w:r>
            <w:commentRangeEnd w:id="37"/>
            <w:r w:rsidR="002815E4">
              <w:rPr>
                <w:rStyle w:val="aff9"/>
              </w:rPr>
              <w:commentReference w:id="3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9EEB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8C92A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1A1770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0212F5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10BB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9399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 </w:t>
            </w:r>
          </w:p>
          <w:p w14:paraId="59CF413A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300CED" w:rsidRPr="00E0176F" w14:paraId="739DE7D7" w14:textId="77777777" w:rsidTr="00E0176F">
        <w:trPr>
          <w:trHeight w:hRule="exact" w:val="313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4DF8" w14:textId="77777777" w:rsidR="00300CED" w:rsidRPr="00AE42F7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</w:t>
            </w:r>
            <w:r w:rsidRPr="00AE42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FA89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8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Поговорим о самом главном М.Пришвин «Моя Родина»</w:t>
            </w:r>
            <w:commentRangeEnd w:id="38"/>
            <w:r w:rsidR="002815E4">
              <w:rPr>
                <w:rStyle w:val="aff9"/>
              </w:rPr>
              <w:commentReference w:id="3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832A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B5B07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9FDDDB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0EEAE2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AF26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36D9" w14:textId="77777777" w:rsidR="00300CED" w:rsidRPr="00C028F8" w:rsidRDefault="00324510" w:rsidP="00C02EB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300CED" w:rsidRPr="00A52747" w14:paraId="06D743BD" w14:textId="77777777" w:rsidTr="00E0176F">
        <w:trPr>
          <w:trHeight w:hRule="exact" w:val="257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081D" w14:textId="77777777" w:rsidR="00300CED" w:rsidRPr="00AE42F7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57</w:t>
            </w:r>
            <w:r w:rsidRPr="00AE42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EE51" w14:textId="77777777" w:rsidR="00324510" w:rsidRPr="00C028F8" w:rsidRDefault="00324510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9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С. Есенин «Черёмуха».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стихотворения.</w:t>
            </w:r>
            <w:commentRangeEnd w:id="39"/>
            <w:r w:rsidR="002815E4">
              <w:rPr>
                <w:rStyle w:val="aff9"/>
              </w:rPr>
              <w:commentReference w:id="39"/>
            </w:r>
          </w:p>
          <w:p w14:paraId="428E7297" w14:textId="77777777" w:rsidR="00324510" w:rsidRPr="00C028F8" w:rsidRDefault="00324510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Тест по разделу «Поэтическая тетрадь»</w:t>
            </w:r>
          </w:p>
          <w:p w14:paraId="6DCEEA89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8884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FCA1C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D932E4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8240CE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D6F6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7EDF2" w14:textId="77777777" w:rsidR="00AE4467" w:rsidRDefault="00AE4467" w:rsidP="00AE446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115862E9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300CED" w:rsidRPr="00E0176F" w14:paraId="2CADA081" w14:textId="77777777" w:rsidTr="00E0176F">
        <w:trPr>
          <w:trHeight w:hRule="exact" w:val="30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E5AE4" w14:textId="44C5F2D9" w:rsidR="00300CED" w:rsidRPr="00AE42F7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</w:t>
            </w:r>
            <w:r w:rsidRPr="00AE4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8019D44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40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 «Люби все живое». Что знаем и умеем. В мире книг.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И. Соколов-Микитов «Листопадничек».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Почему произведение так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называется?  </w:t>
            </w:r>
            <w:commentRangeEnd w:id="40"/>
            <w:r w:rsidR="002815E4">
              <w:rPr>
                <w:rStyle w:val="aff9"/>
              </w:rPr>
              <w:commentReference w:id="4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B1BA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FFF3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CE3034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1C0B37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70C0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C55A95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6C30F18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28BA8ED8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F34903" w14:textId="77777777" w:rsidR="00300CED" w:rsidRPr="00AE42F7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59.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44AAE4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1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И. Соколов-Микитов «Листопадничек».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Листопадничек —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главный герой произведения.</w:t>
            </w:r>
            <w:commentRangeEnd w:id="41"/>
            <w:r w:rsidR="002815E4">
              <w:rPr>
                <w:rStyle w:val="aff9"/>
              </w:rPr>
              <w:commentReference w:id="41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CCC8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E95B5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620B9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6424C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2EC3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D97C2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1603BEC7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E0176F" w14:paraId="1E8A9BD5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6B0F0" w14:textId="77777777" w:rsidR="00300CED" w:rsidRPr="00AE42F7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BEB111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Start w:id="42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Белов «Малька провинилась». Отношение автора к главному герою.</w:t>
            </w:r>
            <w:commentRangeEnd w:id="42"/>
            <w:r w:rsidR="002815E4">
              <w:rPr>
                <w:rStyle w:val="aff9"/>
              </w:rPr>
              <w:commentReference w:id="42"/>
            </w:r>
          </w:p>
          <w:p w14:paraId="559BB6C3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F2BA8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ABD8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4684D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62216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8B10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C4B5C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3B03DEE4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E0176F" w14:paraId="4454C4C2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90D66" w14:textId="77777777" w:rsidR="00300CED" w:rsidRPr="00AE42F7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</w:t>
            </w:r>
            <w:r w:rsidRPr="00AE4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D3E5CA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43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Белов «Ещё про Мальку». Смысловые части.</w:t>
            </w:r>
            <w:commentRangeEnd w:id="43"/>
            <w:r w:rsidR="002815E4">
              <w:rPr>
                <w:rStyle w:val="aff9"/>
              </w:rPr>
              <w:commentReference w:id="43"/>
            </w:r>
          </w:p>
          <w:p w14:paraId="662320CA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DDE3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3C9D6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D3045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5B33A8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9A5F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20C0B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</w:tc>
      </w:tr>
      <w:tr w:rsidR="00C02EB0" w:rsidRPr="00E0176F" w14:paraId="14F6F62C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D1A40" w14:textId="77777777" w:rsidR="00C02EB0" w:rsidRPr="00AE42F7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B4BF93" w14:textId="77777777" w:rsidR="00C02EB0" w:rsidRPr="00C028F8" w:rsidRDefault="00324510" w:rsidP="00C02EB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4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В. Драгунский «Он живой и светится…».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Нравственный смысл рассказа.</w:t>
            </w:r>
            <w:commentRangeEnd w:id="44"/>
            <w:r w:rsidR="002815E4">
              <w:rPr>
                <w:rStyle w:val="aff9"/>
              </w:rPr>
              <w:commentReference w:id="44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63855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BDBC4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3A9B3D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622D02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561E4" w14:textId="77777777" w:rsidR="00C02EB0" w:rsidRPr="00C028F8" w:rsidRDefault="00C02EB0" w:rsidP="00C02EB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9628F" w14:textId="77777777" w:rsidR="00C02EB0" w:rsidRDefault="00C02EB0" w:rsidP="00C02EB0">
            <w:r w:rsidRPr="00340C5D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C02EB0" w:rsidRPr="00E0176F" w14:paraId="37CEAB6B" w14:textId="77777777" w:rsidTr="00572E1D">
        <w:trPr>
          <w:trHeight w:hRule="exact" w:val="240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EB0F4" w14:textId="77777777" w:rsidR="00C02EB0" w:rsidRPr="00AE42F7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63.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E7589C" w14:textId="77777777" w:rsidR="00C02EB0" w:rsidRPr="00C028F8" w:rsidRDefault="00324510" w:rsidP="00C02EB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5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Поговорим о самом главном. В. Астафьев «Капалуха».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Герои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произведения. Составление вопросного плана с выделением смысловых частей..</w:t>
            </w:r>
            <w:commentRangeEnd w:id="45"/>
            <w:r w:rsidR="002815E4">
              <w:rPr>
                <w:rStyle w:val="aff9"/>
              </w:rPr>
              <w:commentReference w:id="4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F1597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C0F2F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4F42EF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C7A1E5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A8437" w14:textId="77777777" w:rsidR="00C02EB0" w:rsidRPr="00C028F8" w:rsidRDefault="00C02EB0" w:rsidP="00C02EB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F0A66" w14:textId="77777777" w:rsidR="00C02EB0" w:rsidRDefault="00C02EB0" w:rsidP="00C02EB0">
            <w:r w:rsidRPr="00340C5D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300CED" w:rsidRPr="00E0176F" w14:paraId="31A7DEDB" w14:textId="77777777" w:rsidTr="00572E1D">
        <w:trPr>
          <w:trHeight w:hRule="exact" w:val="269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302D6" w14:textId="77777777" w:rsidR="00300CED" w:rsidRPr="00AE42F7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64.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E092DA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Start w:id="46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Как  хорошо уметь читать. Б. Житков «Про обезьянку».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commentRangeEnd w:id="46"/>
            <w:r w:rsidR="002815E4">
              <w:rPr>
                <w:rStyle w:val="aff9"/>
              </w:rPr>
              <w:commentReference w:id="46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E772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D273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358CD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681E17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75556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19D2E" w14:textId="77777777" w:rsidR="007E4EBE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300CED" w:rsidRPr="00E0176F" w14:paraId="272966E6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D35AD" w14:textId="77777777" w:rsidR="00300CED" w:rsidRPr="00AE42F7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A0F794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47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Б. Житков «Про обезьянку».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Краткий пересказ.</w:t>
            </w:r>
            <w:commentRangeEnd w:id="47"/>
            <w:r w:rsidR="002815E4">
              <w:rPr>
                <w:rStyle w:val="aff9"/>
              </w:rPr>
              <w:commentReference w:id="4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6B869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D979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4C8697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D444C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FF5FE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CC75F" w14:textId="77777777" w:rsidR="00300CED" w:rsidRPr="00C028F8" w:rsidRDefault="00324510" w:rsidP="0032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5409C8" w14:paraId="776884A8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D41CB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66.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B20A72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Проверочная работа по разделу «Люби все живое» 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7A17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92059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2AEE4A" w14:textId="77777777" w:rsidR="00300CED" w:rsidRPr="00C028F8" w:rsidRDefault="00324510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0485BF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8BA35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607DC" w14:textId="150C1BEC" w:rsidR="00835989" w:rsidRPr="00C028F8" w:rsidRDefault="00A52747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</w:tc>
      </w:tr>
      <w:tr w:rsidR="00300CED" w:rsidRPr="00E0176F" w14:paraId="66EFA8C1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621AE" w14:textId="028173BB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67.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370BC5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48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Произведения о детях. </w:t>
            </w:r>
          </w:p>
          <w:p w14:paraId="1FCB4C46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Рассказ Н. Н. Носова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«Огурцы». Главная мысль произведения. Оценка поступков героев. Сравнение героев по их поступкам.</w:t>
            </w:r>
            <w:commentRangeEnd w:id="48"/>
            <w:r w:rsidR="002C71FA">
              <w:rPr>
                <w:rStyle w:val="aff9"/>
              </w:rPr>
              <w:commentReference w:id="48"/>
            </w:r>
          </w:p>
          <w:p w14:paraId="5539ECC0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C5AF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B828F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4CA24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FB7BE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E1B0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F8C8C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7087AABC" w14:textId="77777777" w:rsidTr="002C71FA">
        <w:trPr>
          <w:trHeight w:hRule="exact" w:val="29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9E269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68.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DF9802" w14:textId="318E8F4B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49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Рассказ </w:t>
            </w: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И. Никулиной «Бабушкин кактус». Составление портретной характеристики персонажей с</w:t>
            </w:r>
            <w:r w:rsidR="002C71F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приведением примеров из текста.</w:t>
            </w:r>
            <w:commentRangeEnd w:id="49"/>
            <w:r w:rsidR="002C71FA">
              <w:rPr>
                <w:rStyle w:val="aff9"/>
              </w:rPr>
              <w:commentReference w:id="49"/>
            </w:r>
          </w:p>
          <w:p w14:paraId="44D7519A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  <w:p w14:paraId="136268B9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84AA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4295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234F3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A3C69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5F96D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EA68A" w14:textId="77777777" w:rsidR="00300CED" w:rsidRPr="00C028F8" w:rsidRDefault="0032451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300CED" w:rsidRPr="00E0176F" w14:paraId="05EA7B4F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DEDC1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69.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86B78A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50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Е. А. Пермяк «Дедушкин характер». Характеристика героев. Составление вопросов к тексту.</w:t>
            </w:r>
            <w:commentRangeEnd w:id="50"/>
            <w:r w:rsidR="002C71FA">
              <w:rPr>
                <w:rStyle w:val="aff9"/>
              </w:rPr>
              <w:commentReference w:id="50"/>
            </w:r>
          </w:p>
          <w:p w14:paraId="413C0C57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  <w:p w14:paraId="37B22BF7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494D6BB6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Тест по произведениям о детях.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9FBCF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E141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463CD4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9875F1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1922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6F9BA" w14:textId="3AA39C3A" w:rsidR="00835989" w:rsidRPr="00C028F8" w:rsidRDefault="00A52747" w:rsidP="0032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6A8831C6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E0176F" w14:paraId="0C6C2C55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93B47" w14:textId="53F742DD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B3C167" w14:textId="77777777" w:rsidR="00324510" w:rsidRPr="00C028F8" w:rsidRDefault="00324510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51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 «Поэтическая тетрадь». Что знаем и умеем. В мире книг.</w:t>
            </w:r>
          </w:p>
          <w:p w14:paraId="710F3F24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С. Маршак «Гроза днём», «В лесу над росистой поляной».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чтение.</w:t>
            </w:r>
            <w:commentRangeEnd w:id="51"/>
            <w:r w:rsidR="002C71FA">
              <w:rPr>
                <w:rStyle w:val="aff9"/>
              </w:rPr>
              <w:commentReference w:id="51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64727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4A5C5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28411F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5711D6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414D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02443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7A9CA3D1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D7473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71.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9922C4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2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 Барто «Разлука». Выразительное чтение. Отношение автора к герою.</w:t>
            </w:r>
            <w:commentRangeEnd w:id="52"/>
            <w:r w:rsidR="002C71FA">
              <w:rPr>
                <w:rStyle w:val="aff9"/>
              </w:rPr>
              <w:commentReference w:id="52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77B85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A4747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7D3DD7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BA5326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49DD1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71991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51CE1FEB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58874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90A9FA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3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А. Барто «В театре».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чтение.</w:t>
            </w:r>
            <w:commentRangeEnd w:id="53"/>
            <w:r w:rsidR="002C71FA">
              <w:rPr>
                <w:rStyle w:val="aff9"/>
              </w:rPr>
              <w:commentReference w:id="53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59B8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BB33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D697B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87792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F00E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2081D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2228110A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B5CF9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1ABE29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4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С. Михалков «Если».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чтение.</w:t>
            </w:r>
            <w:commentRangeEnd w:id="54"/>
            <w:r w:rsidR="002C71FA">
              <w:rPr>
                <w:rStyle w:val="aff9"/>
              </w:rPr>
              <w:commentReference w:id="54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DEE8F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5984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9EA0D9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8D774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4CAF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B0ABE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1B2C2F7F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26354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74.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497E49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5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Поговорим о самом главном. М.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Дружинина «Мамочка-мамуля!».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 w:themeFill="background1"/>
                <w:lang w:val="ru-RU"/>
              </w:rPr>
              <w:t xml:space="preserve"> Использование средств выразительности при чтении вслух: интонация, темп, ритм, логические ударения.</w:t>
            </w:r>
            <w:commentRangeEnd w:id="55"/>
            <w:r w:rsidR="002C71FA">
              <w:rPr>
                <w:rStyle w:val="aff9"/>
              </w:rPr>
              <w:commentReference w:id="5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E783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754B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DAA051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450C1C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E48FE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3024E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68DE0299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26E7B8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75.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942362" w14:textId="77777777" w:rsidR="00324510" w:rsidRPr="00C028F8" w:rsidRDefault="00300CED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commentRangeStart w:id="56"/>
            <w:r w:rsidR="00324510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Т. Бокова. «Родина — слово большое, большое!». </w:t>
            </w:r>
            <w:r w:rsidR="00324510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 w:themeFill="background1"/>
                <w:lang w:val="ru-RU"/>
              </w:rPr>
              <w:t>Использование средств выразительности при чтении вслух: интонация, темп, ритм, логические ударения.</w:t>
            </w:r>
            <w:commentRangeEnd w:id="56"/>
            <w:r w:rsidR="002C71FA">
              <w:rPr>
                <w:rStyle w:val="aff9"/>
              </w:rPr>
              <w:commentReference w:id="56"/>
            </w:r>
          </w:p>
          <w:p w14:paraId="321E4084" w14:textId="77777777" w:rsidR="00300CED" w:rsidRPr="00C028F8" w:rsidRDefault="00300CED" w:rsidP="00300CED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DE098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DFC7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8C160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35395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4DC86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CE370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7FBE8453" w14:textId="77777777" w:rsidTr="00324510">
        <w:trPr>
          <w:trHeight w:hRule="exact" w:val="152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6894A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76.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9DB055" w14:textId="77777777" w:rsidR="00324510" w:rsidRPr="00C028F8" w:rsidRDefault="00324510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57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З. Н. Александрова «Родина».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 w:themeFill="background1"/>
                <w:lang w:val="ru-RU"/>
              </w:rPr>
              <w:t>Роль и особенности заголовка произведения.</w:t>
            </w:r>
            <w:commentRangeEnd w:id="57"/>
            <w:r w:rsidR="002C71FA">
              <w:rPr>
                <w:rStyle w:val="aff9"/>
              </w:rPr>
              <w:commentReference w:id="57"/>
            </w:r>
          </w:p>
          <w:p w14:paraId="53825531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B080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EC19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96872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CC3C0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70C3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B8A1F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13E511AA" w14:textId="77777777" w:rsidTr="00324510">
        <w:trPr>
          <w:trHeight w:hRule="exact" w:val="214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765C7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38666D" w14:textId="77777777" w:rsidR="00300CED" w:rsidRPr="00324510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  <w:lang w:val="ru-RU"/>
              </w:rPr>
            </w:pPr>
            <w:commentRangeStart w:id="58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Е. Благинина «Котёнок»,  «К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укушка»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чтение.</w:t>
            </w:r>
            <w:commentRangeEnd w:id="58"/>
            <w:r w:rsidR="002C71FA">
              <w:rPr>
                <w:rStyle w:val="aff9"/>
              </w:rPr>
              <w:commentReference w:id="5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E22FC" w14:textId="77777777" w:rsidR="00300CED" w:rsidRPr="00C028F8" w:rsidRDefault="00324510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1110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067669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F95736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38DE1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6D3B8" w14:textId="77777777" w:rsidR="007E4EBE" w:rsidRPr="00C028F8" w:rsidRDefault="00324510" w:rsidP="0032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A52747" w14:paraId="306DB548" w14:textId="77777777" w:rsidTr="00324510">
        <w:trPr>
          <w:trHeight w:hRule="exact" w:val="200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355BD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78.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5D093B" w14:textId="77777777" w:rsidR="00300CED" w:rsidRPr="00C028F8" w:rsidRDefault="001448A6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9"/>
            <w:r w:rsidRPr="00C028F8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  <w:lang w:val="ru-RU"/>
              </w:rPr>
              <w:t>Проект «Создаём сборни</w:t>
            </w:r>
            <w:r w:rsidRPr="00C028F8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к стихов».</w:t>
            </w:r>
            <w:commentRangeEnd w:id="59"/>
            <w:r w:rsidR="000117D9">
              <w:rPr>
                <w:rStyle w:val="aff9"/>
              </w:rPr>
              <w:commentReference w:id="59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7E08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E129C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0CA38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EAE02A" w14:textId="77777777" w:rsidR="00300CED" w:rsidRPr="00C028F8" w:rsidRDefault="00324510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68ED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422829" w14:textId="1828FFF8" w:rsidR="00324510" w:rsidRPr="00C028F8" w:rsidRDefault="00A52747" w:rsidP="0032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практическая работа в форме проектной деятельности.</w:t>
            </w:r>
            <w:r w:rsidR="00BC39A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324510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Самооценка с использованием «Оценочного листа».</w:t>
            </w:r>
          </w:p>
          <w:p w14:paraId="0C0B8158" w14:textId="77777777" w:rsidR="00300CED" w:rsidRPr="00C028F8" w:rsidRDefault="00300CED" w:rsidP="001448A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5409C8" w14:paraId="0E533FCA" w14:textId="77777777" w:rsidTr="00324510">
        <w:trPr>
          <w:trHeight w:hRule="exact" w:val="226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05A5A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79.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272EAD" w14:textId="77777777" w:rsidR="00300CED" w:rsidRPr="00C028F8" w:rsidRDefault="001448A6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«Поэтическая тетрадь»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65F9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EEFC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41FC7C" w14:textId="77777777" w:rsidR="00300CED" w:rsidRPr="00C028F8" w:rsidRDefault="001448A6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8014A9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57BA6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56A7D" w14:textId="6213A09B" w:rsidR="00835989" w:rsidRPr="00C028F8" w:rsidRDefault="00BC39AA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</w:tc>
      </w:tr>
      <w:tr w:rsidR="00300CED" w:rsidRPr="00E0176F" w14:paraId="757F0864" w14:textId="77777777" w:rsidTr="001448A6">
        <w:trPr>
          <w:trHeight w:hRule="exact" w:val="251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2DDF5" w14:textId="2CBC21AF" w:rsidR="00300CED" w:rsidRPr="00637AD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9D4FA" w14:textId="77777777" w:rsidR="001448A6" w:rsidRPr="00C028F8" w:rsidRDefault="001448A6" w:rsidP="001448A6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0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Знакомство с разделом «Собирай по ягодке-наберешь кузовок». Что знаем и умеем. В мире книг. </w:t>
            </w:r>
          </w:p>
          <w:p w14:paraId="29FC2D8C" w14:textId="77777777" w:rsidR="00300CED" w:rsidRPr="00C028F8" w:rsidRDefault="001448A6" w:rsidP="001448A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Б. Шергин «Собирай по ягодке – наберёшь кузовок».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Особенность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заголовка произведения.</w:t>
            </w:r>
            <w:commentRangeEnd w:id="60"/>
            <w:r w:rsidR="000117D9">
              <w:rPr>
                <w:rStyle w:val="aff9"/>
              </w:rPr>
              <w:commentReference w:id="6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C2C9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6DFA4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EE610F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2B0E450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C044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DCC1F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014CAC6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00CED" w:rsidRPr="00E0176F" w14:paraId="7D3C555E" w14:textId="77777777" w:rsidTr="00E0176F">
        <w:trPr>
          <w:trHeight w:hRule="exact" w:val="2693"/>
        </w:trPr>
        <w:tc>
          <w:tcPr>
            <w:tcW w:w="10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1D2C7" w14:textId="77777777" w:rsidR="00300CED" w:rsidRPr="00EE648D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81.</w:t>
            </w:r>
          </w:p>
        </w:tc>
        <w:tc>
          <w:tcPr>
            <w:tcW w:w="27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FD145" w14:textId="77777777" w:rsidR="00300CED" w:rsidRPr="00C028F8" w:rsidRDefault="001448A6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1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Б. Шергин «Собирай по ягодке – наберёшь кузовок».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Соотнесение пословицы и содержания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произведения.</w:t>
            </w:r>
            <w:commentRangeEnd w:id="61"/>
            <w:r w:rsidR="000117D9">
              <w:rPr>
                <w:rStyle w:val="aff9"/>
              </w:rPr>
              <w:commentReference w:id="61"/>
            </w:r>
          </w:p>
        </w:tc>
        <w:tc>
          <w:tcPr>
            <w:tcW w:w="59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C07A6" w14:textId="77777777" w:rsidR="00300CED" w:rsidRPr="00C028F8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E655E" w14:textId="77777777" w:rsidR="00300CED" w:rsidRPr="00C028F8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gridSpan w:val="7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43768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2" w:type="dxa"/>
            <w:gridSpan w:val="5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2604E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7349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94585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067CCFCB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6C2537FD" w14:textId="77777777" w:rsidTr="001448A6">
        <w:trPr>
          <w:trHeight w:hRule="exact" w:val="143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3E0F3" w14:textId="77777777" w:rsidR="00300CED" w:rsidRPr="002E426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F99009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r w:rsidR="001448A6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М. Зощенко «Золотые слова».</w:t>
            </w:r>
            <w:r w:rsidR="001448A6"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448A6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Смысл названия рассказа.</w:t>
            </w:r>
          </w:p>
          <w:p w14:paraId="6417873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BB3B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1AE9D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89E64D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54E1D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945C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6DE79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BB1B97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0B527E8F" w14:textId="77777777" w:rsidTr="001448A6">
        <w:trPr>
          <w:trHeight w:hRule="exact" w:val="170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1C770" w14:textId="77777777" w:rsidR="00300CED" w:rsidRPr="00637AD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D0E7E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Start w:id="62"/>
            <w:r w:rsidR="001448A6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М. Зощенко «Великие путешественники». </w:t>
            </w:r>
            <w:r w:rsidR="001448A6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Главная мысль произведения.</w:t>
            </w:r>
            <w:commentRangeEnd w:id="62"/>
            <w:r w:rsidR="000117D9">
              <w:rPr>
                <w:rStyle w:val="aff9"/>
              </w:rPr>
              <w:commentReference w:id="62"/>
            </w:r>
          </w:p>
          <w:p w14:paraId="7411ECE2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996B4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77A4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7B4F4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9E6F2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B02C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5B347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6FB8CB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006D5A9B" w14:textId="77777777" w:rsidTr="00E0176F">
        <w:trPr>
          <w:trHeight w:hRule="exact" w:val="22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DF642" w14:textId="77777777" w:rsidR="00300CED" w:rsidRPr="002E426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84</w:t>
            </w:r>
            <w:r w:rsidRPr="002E426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6D38A9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commentRangeStart w:id="63"/>
            <w:r w:rsidR="001448A6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М. Зощенко «Великие путешественники». </w:t>
            </w:r>
            <w:r w:rsidR="001448A6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Восстановление порядка событий.</w:t>
            </w:r>
            <w:commentRangeEnd w:id="63"/>
            <w:r w:rsidR="000117D9">
              <w:rPr>
                <w:rStyle w:val="aff9"/>
              </w:rPr>
              <w:commentReference w:id="63"/>
            </w:r>
          </w:p>
          <w:p w14:paraId="3723A0CF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CF0E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1ACB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1D007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A7B06B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7D4E2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EBE0A" w14:textId="77777777" w:rsidR="00300CED" w:rsidRPr="00C028F8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3D5BBB3A" w14:textId="77777777" w:rsidTr="00E0176F">
        <w:trPr>
          <w:trHeight w:hRule="exact" w:val="27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99F08" w14:textId="77777777" w:rsidR="00300CED" w:rsidRPr="00637AD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85</w:t>
            </w:r>
            <w:r w:rsidRPr="00637AD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6F4FD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4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r w:rsidR="001448A6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Н. Носов «Федина задача».</w:t>
            </w:r>
            <w:r w:rsidR="001448A6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Особенности юмористического рассказа.</w:t>
            </w:r>
            <w:commentRangeEnd w:id="64"/>
            <w:r w:rsidR="000117D9">
              <w:rPr>
                <w:rStyle w:val="aff9"/>
              </w:rPr>
              <w:commentReference w:id="64"/>
            </w:r>
          </w:p>
          <w:p w14:paraId="51414F52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CEC95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CEA4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94203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A6002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0CE42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577A4" w14:textId="77777777" w:rsidR="00300CED" w:rsidRPr="00C028F8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383F1F" w14:paraId="6AD63FB6" w14:textId="77777777" w:rsidTr="00E0176F">
        <w:trPr>
          <w:trHeight w:hRule="exact" w:val="439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A6216" w14:textId="77777777" w:rsidR="00300CED" w:rsidRPr="00EE648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86</w:t>
            </w:r>
            <w:r w:rsidRPr="00EE64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19A72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commentRangeStart w:id="65"/>
            <w:r w:rsidR="001448A6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Поговорим о самом главном. А. Платонов «Цветок на земле».</w:t>
            </w:r>
            <w:r w:rsidR="001448A6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Герои рассказа. Особенности речи героев.</w:t>
            </w:r>
            <w:commentRangeEnd w:id="65"/>
            <w:r w:rsidR="000117D9">
              <w:rPr>
                <w:rStyle w:val="aff9"/>
              </w:rPr>
              <w:commentReference w:id="65"/>
            </w:r>
          </w:p>
          <w:p w14:paraId="348EC096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F1BA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529E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355CA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31704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D314D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94B2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300CED" w:rsidRPr="00E0176F" w14:paraId="0087B5A2" w14:textId="77777777" w:rsidTr="00572E1D">
        <w:trPr>
          <w:trHeight w:hRule="exact" w:val="270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709B3" w14:textId="77777777" w:rsidR="00300CED" w:rsidRPr="006D2C0F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BF71C" w14:textId="77777777" w:rsidR="00300CED" w:rsidRPr="00C028F8" w:rsidRDefault="001448A6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6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А. Платонов «Цветок на земле». </w:t>
            </w:r>
            <w:r w:rsidRPr="001448A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Чтение по ролям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commentRangeEnd w:id="66"/>
            <w:r w:rsidR="000117D9">
              <w:rPr>
                <w:rStyle w:val="aff9"/>
              </w:rPr>
              <w:commentReference w:id="66"/>
            </w:r>
          </w:p>
          <w:p w14:paraId="11E3DA45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94E86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65321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2FFAE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B9F2B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16585" w14:textId="77777777" w:rsidR="00300CED" w:rsidRPr="001448A6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06FA3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34B4079F" w14:textId="77777777" w:rsidTr="00E0176F">
        <w:trPr>
          <w:trHeight w:hRule="exact" w:val="285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FAD2A" w14:textId="77777777" w:rsidR="00300CED" w:rsidRPr="00637AD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88</w:t>
            </w:r>
            <w:r w:rsidRPr="00637AD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30FA2" w14:textId="77777777" w:rsidR="001448A6" w:rsidRPr="00C028F8" w:rsidRDefault="00300CED" w:rsidP="001448A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 w:themeFill="background1"/>
                <w:lang w:val="ru-RU"/>
              </w:rPr>
              <w:t xml:space="preserve"> </w:t>
            </w:r>
            <w:commentRangeStart w:id="67"/>
            <w:r w:rsidR="001448A6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Н. Носов «Телефон». Анализ заголовка. </w:t>
            </w:r>
            <w:r w:rsidR="001448A6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Особенности юмористического рассказа.</w:t>
            </w:r>
            <w:commentRangeEnd w:id="67"/>
            <w:r w:rsidR="000117D9">
              <w:rPr>
                <w:rStyle w:val="aff9"/>
              </w:rPr>
              <w:commentReference w:id="67"/>
            </w:r>
          </w:p>
          <w:p w14:paraId="286B841B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FB7D9D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E2698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B3BE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851C7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A14F54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D248E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029AA" w14:textId="77777777" w:rsidR="001448A6" w:rsidRPr="00C028F8" w:rsidRDefault="001448A6" w:rsidP="001448A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76EB1C92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00CED" w:rsidRPr="005409C8" w14:paraId="5D3A7782" w14:textId="77777777" w:rsidTr="00E0176F">
        <w:trPr>
          <w:trHeight w:hRule="exact" w:val="268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53EE4" w14:textId="77777777" w:rsidR="00300CED" w:rsidRPr="00637AD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</w:t>
            </w:r>
            <w:r w:rsidRPr="00637AD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AB2C0" w14:textId="77777777" w:rsidR="00300CED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«Собирай по ягодке-соберешь кузовок»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86EC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DB77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83D912" w14:textId="77777777" w:rsidR="00300CED" w:rsidRPr="00C028F8" w:rsidRDefault="001448A6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9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2B720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1BB3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772C4" w14:textId="30696A95" w:rsidR="00835989" w:rsidRPr="00C028F8" w:rsidRDefault="00BC39AA" w:rsidP="001448A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</w:tc>
      </w:tr>
      <w:tr w:rsidR="00300CED" w:rsidRPr="00E0176F" w14:paraId="0BA9D119" w14:textId="77777777" w:rsidTr="00E0176F">
        <w:trPr>
          <w:trHeight w:hRule="exact" w:val="26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799CF" w14:textId="294E8015" w:rsidR="00300CED" w:rsidRPr="00637AD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90</w:t>
            </w:r>
            <w:r w:rsidRPr="00637AD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45D08" w14:textId="77777777" w:rsidR="001448A6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 «Зарубежная литература».</w:t>
            </w:r>
          </w:p>
          <w:p w14:paraId="6191FD02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знаем и умеем. В мире книг.</w:t>
            </w:r>
          </w:p>
          <w:p w14:paraId="38A40E4B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Г.-Х. Андерсен. «Гадкий утёнок».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Особенности авторских сказок (сюжет, язык, герои). 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08C5218D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0DA4CA95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C7DF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7A0DCE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7068D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729AC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8B79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8A420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EDD5243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4097F112" w14:textId="77777777" w:rsidTr="00E0176F">
        <w:trPr>
          <w:trHeight w:hRule="exact" w:val="268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77032" w14:textId="77777777" w:rsidR="00300CED" w:rsidRPr="00BD7953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91</w:t>
            </w:r>
            <w:r w:rsidRPr="00BD795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7E5E9" w14:textId="77777777" w:rsidR="00300CED" w:rsidRPr="00C028F8" w:rsidRDefault="001448A6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Г.-Х. Андерсен. «Гадкий утёнок». Нравственный смысл сказки.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Композиция произведения.</w:t>
            </w:r>
          </w:p>
          <w:p w14:paraId="47ABFAE1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BC45E69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7669F5D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6FC75A0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3E392F80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32E01A11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5A54CC79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0235370C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4E8D68DA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1FC5475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6840CE24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1196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8C54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A549D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0E085B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369B2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A94F4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D910C7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76AD063D" w14:textId="77777777" w:rsidTr="00E0176F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81017" w14:textId="77777777" w:rsidR="00300CED" w:rsidRPr="00CC76FF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92</w:t>
            </w:r>
            <w:r w:rsidRPr="00CC76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5DFFF2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Г.-Х. Андерсен. «Гадкий утёнок».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Составление цитатного плана текста с выделением отдельных эпизодов, смысловых частей.   </w:t>
            </w:r>
          </w:p>
          <w:p w14:paraId="6130CC97" w14:textId="77777777" w:rsidR="00300CED" w:rsidRPr="00C028F8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5A96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19C01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2AB14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E08FC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84644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C8667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1A1519B5" w14:textId="77777777" w:rsidTr="00E0176F">
        <w:trPr>
          <w:trHeight w:hRule="exact" w:val="283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556DB" w14:textId="77777777" w:rsidR="00300CED" w:rsidRPr="00CC76FF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93</w:t>
            </w:r>
            <w:r w:rsidRPr="00CC76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7203C6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68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Дж. Родари «Волшебный барабан».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Тема. Идея. Заголовок. </w:t>
            </w: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Определение последовательности событий.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commentRangeEnd w:id="68"/>
            <w:r w:rsidR="000117D9">
              <w:rPr>
                <w:rStyle w:val="aff9"/>
              </w:rPr>
              <w:commentReference w:id="68"/>
            </w:r>
          </w:p>
          <w:p w14:paraId="2E079235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7380B578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BBEC1F8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2406D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7EF81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1BE99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DC91B4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E966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D02E6" w14:textId="77777777" w:rsidR="00300CED" w:rsidRPr="00C028F8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3F975674" w14:textId="77777777" w:rsidTr="00E0176F">
        <w:trPr>
          <w:trHeight w:hRule="exact" w:val="311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7FAAA" w14:textId="77777777" w:rsidR="00300CED" w:rsidRPr="00EC6A56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94</w:t>
            </w:r>
            <w:r w:rsidRPr="00EC6A5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8114B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69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Дж. Родари «Волшебный барабан». Составление вопросного плана текста. </w:t>
            </w:r>
          </w:p>
          <w:p w14:paraId="5FAC334D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  <w:commentRangeEnd w:id="69"/>
            <w:r w:rsidR="000117D9">
              <w:rPr>
                <w:rStyle w:val="aff9"/>
              </w:rPr>
              <w:commentReference w:id="69"/>
            </w:r>
          </w:p>
          <w:p w14:paraId="6C38EEA1" w14:textId="77777777" w:rsidR="00300CED" w:rsidRPr="00C028F8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798A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792B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632BD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7043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9BC0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E15CE" w14:textId="77777777" w:rsidR="00300CED" w:rsidRPr="00C028F8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63E995E5" w14:textId="77777777" w:rsidTr="00E0176F">
        <w:trPr>
          <w:trHeight w:hRule="exact" w:val="254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C7915" w14:textId="77777777" w:rsidR="00300CED" w:rsidRPr="00EE648D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95</w:t>
            </w:r>
            <w:r w:rsidRPr="00EE64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DE568" w14:textId="77777777" w:rsidR="001448A6" w:rsidRPr="00C028F8" w:rsidRDefault="001448A6" w:rsidP="001448A6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70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Рассказ Джека</w:t>
            </w:r>
          </w:p>
          <w:p w14:paraId="49F6AB43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Лондона «Бурый волк». 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Оценивание качества своего восприятия текста на слух. Главная мысль произведения.</w:t>
            </w:r>
          </w:p>
          <w:p w14:paraId="1714F312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  <w:commentRangeEnd w:id="70"/>
            <w:r w:rsidR="000117D9">
              <w:rPr>
                <w:rStyle w:val="aff9"/>
              </w:rPr>
              <w:commentReference w:id="70"/>
            </w:r>
          </w:p>
          <w:p w14:paraId="19BDC931" w14:textId="77777777" w:rsidR="00300CED" w:rsidRPr="00C028F8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C1380" w14:textId="77777777" w:rsidR="00300CED" w:rsidRPr="00C028F8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4DFE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6E88E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877DB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E568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A67B7" w14:textId="77777777" w:rsidR="00300CED" w:rsidRPr="00C028F8" w:rsidRDefault="001448A6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5F93A815" w14:textId="77777777" w:rsidTr="00E0176F">
        <w:trPr>
          <w:trHeight w:hRule="exact" w:val="255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857CC" w14:textId="77777777" w:rsidR="00300CED" w:rsidRPr="00CC76FF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96</w:t>
            </w:r>
            <w:r w:rsidRPr="00CC76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CEC47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71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Известные переводчики зарубежной литературы: С. Я.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Маршак, К. И. Чуковский, Б. В.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Заходер.</w:t>
            </w:r>
            <w:commentRangeEnd w:id="71"/>
            <w:r w:rsidR="000117D9">
              <w:rPr>
                <w:rStyle w:val="aff9"/>
              </w:rPr>
              <w:commentReference w:id="71"/>
            </w:r>
          </w:p>
          <w:p w14:paraId="23C117FE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41C22797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5AE29" w14:textId="77777777" w:rsidR="00300CED" w:rsidRPr="00C028F8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740B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6ACD4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51EEFE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A43B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49B3A" w14:textId="77777777" w:rsidR="00300CED" w:rsidRPr="00C028F8" w:rsidRDefault="001448A6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5409C8" w14:paraId="2CCB3B80" w14:textId="77777777" w:rsidTr="00572E1D">
        <w:trPr>
          <w:trHeight w:hRule="exact" w:val="185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40752" w14:textId="77777777" w:rsidR="00300CED" w:rsidRPr="00CC76FF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99886" w14:textId="77777777" w:rsidR="00300CED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«Зарубежная литература»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D2E5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6808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FE00EE" w14:textId="77777777" w:rsidR="00300CED" w:rsidRPr="001448A6" w:rsidRDefault="001448A6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76795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AA28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9E24B" w14:textId="192F6B7B" w:rsidR="00835989" w:rsidRPr="00C028F8" w:rsidRDefault="00BC39AA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</w:tc>
      </w:tr>
      <w:tr w:rsidR="00300CED" w:rsidRPr="005409C8" w14:paraId="7715C18D" w14:textId="77777777" w:rsidTr="00E0176F">
        <w:trPr>
          <w:trHeight w:hRule="exact" w:val="226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678B1" w14:textId="07DCEAF9" w:rsidR="00300CED" w:rsidRPr="007000FC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98</w:t>
            </w:r>
            <w:r w:rsidRPr="007000F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240D3F2" w14:textId="3F7E2F3B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Комплексная контрольная работа</w:t>
            </w:r>
            <w:r w:rsidR="00BC39A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за год.</w:t>
            </w:r>
          </w:p>
          <w:p w14:paraId="3C0FED37" w14:textId="77777777" w:rsidR="00300CED" w:rsidRPr="00C028F8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C2C06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1C23D" w14:textId="77777777" w:rsidR="00300CED" w:rsidRPr="00C028F8" w:rsidRDefault="001448A6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8572C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9032B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6D08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41941" w14:textId="4BE3B27A" w:rsidR="00C749B1" w:rsidRDefault="00C749B1" w:rsidP="00C749B1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Промежуточный контроль: контрольная работа в письменной форме.</w:t>
            </w:r>
          </w:p>
          <w:p w14:paraId="3E9862DE" w14:textId="0149F90D" w:rsidR="00BC39AA" w:rsidRPr="00C028F8" w:rsidRDefault="00BC39AA" w:rsidP="00AE446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5409C8" w14:paraId="5AD0E4EC" w14:textId="77777777" w:rsidTr="00E0176F">
        <w:trPr>
          <w:trHeight w:hRule="exact" w:val="186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F3570" w14:textId="727FFC3F" w:rsidR="00300CED" w:rsidRPr="007000FC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99</w:t>
            </w:r>
            <w:r w:rsidRPr="007000F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14A1BCDE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Анализ комплексной контрольной работы и выявление причин затруднения.</w:t>
            </w:r>
          </w:p>
          <w:p w14:paraId="1BD74673" w14:textId="77777777" w:rsidR="00300CED" w:rsidRPr="00C028F8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66D4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B7C9B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38468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F5E156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2809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C5E0E" w14:textId="126691B7" w:rsidR="00300CED" w:rsidRPr="00C028F8" w:rsidRDefault="00AE4467" w:rsidP="00AE44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самооценка с использованием «Оценочного листа»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099430C9" w14:textId="77777777" w:rsidTr="008A7938">
        <w:trPr>
          <w:trHeight w:hRule="exact" w:val="242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B2786" w14:textId="3BD3CAA0" w:rsidR="00300CED" w:rsidRPr="007000FC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100</w:t>
            </w:r>
            <w:r w:rsidRPr="007000F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1F9E7" w14:textId="734A697E" w:rsidR="008A7938" w:rsidRPr="00AE4F3F" w:rsidRDefault="008A7938" w:rsidP="008A793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72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Экскурсия в библиотеку: знакомство с правилами и способами выбора необходимой книги, выполнение правил юного читателя: культура поведения в библиотеке, работа с каталогом</w:t>
            </w:r>
            <w:r w:rsidRPr="00AE4F3F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commentRangeEnd w:id="72"/>
            <w:r w:rsidR="000117D9">
              <w:rPr>
                <w:rStyle w:val="aff9"/>
              </w:rPr>
              <w:commentReference w:id="72"/>
            </w:r>
          </w:p>
          <w:p w14:paraId="4A5807D6" w14:textId="4F6CED17" w:rsidR="00300CED" w:rsidRPr="00C028F8" w:rsidRDefault="00C749B1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1738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9291B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1AB35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5F1C33" w14:textId="77777777" w:rsidR="00300CED" w:rsidRPr="00D23E02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9933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171C8" w14:textId="77777777" w:rsidR="00300CED" w:rsidRPr="00C028F8" w:rsidRDefault="001448A6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016E678" w14:textId="77777777" w:rsidR="00300CED" w:rsidRPr="00C028F8" w:rsidRDefault="00300CED" w:rsidP="001448A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00CED" w:rsidRPr="005659AD" w14:paraId="423FB03A" w14:textId="77777777" w:rsidTr="008A7938">
        <w:trPr>
          <w:trHeight w:hRule="exact" w:val="339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0426D" w14:textId="77777777" w:rsidR="00300CED" w:rsidRPr="00EE648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101</w:t>
            </w:r>
            <w:r w:rsidRPr="00EE64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1B6A3" w14:textId="51A34B1B" w:rsidR="008A7938" w:rsidRDefault="008A7938" w:rsidP="008A7938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73"/>
            <w:r w:rsidRPr="00AE4F3F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С. Я. Маршак «Книжка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про книжку», </w:t>
            </w:r>
            <w:r w:rsidRPr="00AE4F3F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Н. А. Найдёнова «Мой друг». </w:t>
            </w:r>
          </w:p>
          <w:p w14:paraId="3A88722B" w14:textId="77777777" w:rsidR="008A7938" w:rsidRDefault="008A7938" w:rsidP="008A7938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AE4F3F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Выразительное чтение стихотворных и прозаических произведений с соблюдением орфоэпических и интонационных норм при чтении вслух.  </w:t>
            </w:r>
            <w:commentRangeEnd w:id="73"/>
            <w:r w:rsidR="000117D9">
              <w:rPr>
                <w:rStyle w:val="aff9"/>
              </w:rPr>
              <w:commentReference w:id="73"/>
            </w:r>
          </w:p>
          <w:p w14:paraId="1F90A547" w14:textId="77777777" w:rsidR="008A7938" w:rsidRPr="00AE4F3F" w:rsidRDefault="008A7938" w:rsidP="008A793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34C35274" w14:textId="3FFEEA9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43EF2F3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B20B4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27DB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3DDE0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7A7DE4" w14:textId="78B6DFC9" w:rsidR="00300CED" w:rsidRPr="001448A6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C7024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A39415" w14:textId="6C74A21F" w:rsidR="00AE4F3F" w:rsidRPr="00C028F8" w:rsidRDefault="00AE4F3F" w:rsidP="00AE4F3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CE68D88" w14:textId="09589010" w:rsidR="001448A6" w:rsidRPr="00C028F8" w:rsidRDefault="001448A6" w:rsidP="001448A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3D04EA1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965677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00CED" w:rsidRPr="00D23E02" w14:paraId="6DA44D6C" w14:textId="77777777" w:rsidTr="00E0176F">
        <w:trPr>
          <w:trHeight w:hRule="exact" w:val="183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8731E" w14:textId="77777777" w:rsidR="00300CED" w:rsidRPr="00512726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51BC3" w14:textId="77777777" w:rsidR="00D23E02" w:rsidRPr="00C028F8" w:rsidRDefault="00D23E02" w:rsidP="00D23E0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Резервный урок</w:t>
            </w:r>
          </w:p>
          <w:p w14:paraId="02470E31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r w:rsidR="00D23E0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7AF81523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FC76C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22D6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B4F14E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9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9A2736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F1AC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44905" w14:textId="77777777" w:rsidR="00300CED" w:rsidRPr="00C028F8" w:rsidRDefault="00D23E02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8422C25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14:paraId="7878F6B6" w14:textId="77777777" w:rsidTr="00E0176F">
        <w:trPr>
          <w:trHeight w:hRule="exact" w:val="808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B1B19" w14:textId="77777777" w:rsidR="00300CED" w:rsidRPr="005527B1" w:rsidRDefault="00300CED" w:rsidP="00300CE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B7975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F3C26" w14:textId="670F1D21" w:rsidR="00300CED" w:rsidRPr="00B00BE1" w:rsidRDefault="00BC39AA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732B95" w14:textId="4C87899E" w:rsidR="00300CED" w:rsidRPr="00D15A00" w:rsidRDefault="00BC39AA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371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5BF2A9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</w:tr>
    </w:tbl>
    <w:p w14:paraId="539DA298" w14:textId="77777777" w:rsidR="00AD232C" w:rsidRDefault="00AD232C">
      <w:pPr>
        <w:autoSpaceDE w:val="0"/>
        <w:autoSpaceDN w:val="0"/>
        <w:spacing w:after="0" w:line="14" w:lineRule="exact"/>
      </w:pPr>
    </w:p>
    <w:p w14:paraId="6173926F" w14:textId="77777777" w:rsidR="00AD232C" w:rsidRDefault="00AD232C">
      <w:pPr>
        <w:sectPr w:rsidR="00AD232C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9C597C6" w14:textId="77777777" w:rsidR="00AD232C" w:rsidRDefault="00AD232C">
      <w:pPr>
        <w:autoSpaceDE w:val="0"/>
        <w:autoSpaceDN w:val="0"/>
        <w:spacing w:after="78" w:line="220" w:lineRule="exact"/>
      </w:pPr>
    </w:p>
    <w:p w14:paraId="1C5C4C8A" w14:textId="77777777" w:rsidR="00AD232C" w:rsidRPr="004009B0" w:rsidRDefault="005527B1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0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УЧЕБНО-МЕТОДИЧЕСКОЕ ОБЕСПЕЧЕНИЕ ОБРАЗОВАТЕЛЬНОГО ПРОЦЕССА </w:t>
      </w:r>
    </w:p>
    <w:p w14:paraId="1BF11A29" w14:textId="77777777" w:rsidR="00AD232C" w:rsidRPr="004009B0" w:rsidRDefault="005527B1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0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0B854A13" w14:textId="06CFD6D6" w:rsidR="00142618" w:rsidRDefault="005527B1" w:rsidP="00142618">
      <w:pPr>
        <w:autoSpaceDE w:val="0"/>
        <w:autoSpaceDN w:val="0"/>
        <w:spacing w:before="166" w:after="0" w:line="271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1426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Климанова Л.Ф., Виноградская Л.А., Горецкий В.Г., Литературное чтение (в 2 частях). Учебник. 3 класс. Акционерное общест</w:t>
      </w:r>
      <w:r w:rsidR="006E0DD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«Издательство «Просвещение»</w:t>
      </w:r>
      <w:r w:rsidRPr="00142618">
        <w:rPr>
          <w:rFonts w:ascii="Times New Roman" w:hAnsi="Times New Roman" w:cs="Times New Roman"/>
          <w:sz w:val="24"/>
          <w:szCs w:val="24"/>
          <w:lang w:val="ru-RU"/>
        </w:rPr>
        <w:br/>
      </w:r>
      <w:r w:rsidR="001426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37770B4" w14:textId="77777777" w:rsidR="00AD232C" w:rsidRPr="00142618" w:rsidRDefault="005527B1" w:rsidP="00142618">
      <w:pPr>
        <w:autoSpaceDE w:val="0"/>
        <w:autoSpaceDN w:val="0"/>
        <w:spacing w:before="166" w:after="0" w:line="271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1426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682B6CE6" w14:textId="77777777" w:rsidR="00142618" w:rsidRPr="00142618" w:rsidRDefault="00D55C14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151" w:history="1">
        <w:r w:rsidR="00142618" w:rsidRPr="00142618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https://cdn.catalog.prosv.ru/attachment/4331d5fc-2f22-11e7-affc-0050569c7d18.pdf</w:t>
        </w:r>
      </w:hyperlink>
      <w:r w:rsidR="00142618" w:rsidRPr="00142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4FDA6A5" w14:textId="77777777" w:rsidR="00AD232C" w:rsidRPr="00142618" w:rsidRDefault="005527B1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6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71EEE1C7" w14:textId="77777777" w:rsidR="00142618" w:rsidRPr="00142618" w:rsidRDefault="00D55C1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2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</w:rPr>
          <w:t>https</w:t>
        </w:r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://</w:t>
        </w:r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</w:rPr>
          <w:t>quizizz</w:t>
        </w:r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.</w:t>
        </w:r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</w:rPr>
          <w:t>com</w:t>
        </w:r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74588753" w14:textId="77777777" w:rsidR="00142618" w:rsidRPr="00142618" w:rsidRDefault="00D55C1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3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https://nearpod.com/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034C7B0F" w14:textId="77777777" w:rsidR="00142618" w:rsidRPr="00142618" w:rsidRDefault="00D55C1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4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https://www.plickers.com/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2819A453" w14:textId="77777777" w:rsidR="00142618" w:rsidRPr="00142618" w:rsidRDefault="00D55C1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5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https://genial.ly/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7AC1CEA1" w14:textId="77777777" w:rsidR="00142618" w:rsidRPr="00142618" w:rsidRDefault="00D55C1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6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https://www.zipgrade.com/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7820FC75" w14:textId="77777777" w:rsidR="00142618" w:rsidRPr="00142618" w:rsidRDefault="00D55C1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7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https://www.umaigra.com/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24820C04" w14:textId="77777777" w:rsidR="00142618" w:rsidRPr="00142618" w:rsidRDefault="00D55C1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8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https://worksheets.ru/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2C13C481" w14:textId="77777777" w:rsidR="00142618" w:rsidRPr="00142618" w:rsidRDefault="00D55C1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9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https://www.liveworksheets.com/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0D66548B" w14:textId="77777777" w:rsidR="00142618" w:rsidRPr="00142618" w:rsidRDefault="00D55C1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60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https://udoba.org/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29C61D82" w14:textId="77777777" w:rsidR="00142618" w:rsidRPr="00142618" w:rsidRDefault="00D55C1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61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https://learningapps.org/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066C2DE" w14:textId="77777777" w:rsidR="00AD232C" w:rsidRPr="00142618" w:rsidRDefault="00142618" w:rsidP="00142618">
      <w:pPr>
        <w:rPr>
          <w:rFonts w:ascii="Times New Roman" w:hAnsi="Times New Roman" w:cs="Times New Roman"/>
          <w:sz w:val="24"/>
          <w:szCs w:val="24"/>
          <w:lang w:val="ru-RU"/>
        </w:rPr>
        <w:sectPr w:rsidR="00AD232C" w:rsidRPr="0014261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  <w:hyperlink r:id="rId162" w:history="1">
        <w:r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https://teachermade.com/</w:t>
        </w:r>
      </w:hyperlink>
    </w:p>
    <w:p w14:paraId="714E92CA" w14:textId="77777777" w:rsidR="00AD232C" w:rsidRPr="005527B1" w:rsidRDefault="00AD232C">
      <w:pPr>
        <w:autoSpaceDE w:val="0"/>
        <w:autoSpaceDN w:val="0"/>
        <w:spacing w:after="78" w:line="220" w:lineRule="exact"/>
        <w:rPr>
          <w:lang w:val="ru-RU"/>
        </w:rPr>
      </w:pPr>
    </w:p>
    <w:p w14:paraId="6E624EE9" w14:textId="77777777" w:rsidR="00AD232C" w:rsidRPr="005527B1" w:rsidRDefault="005527B1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14:paraId="4C7A207A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43CCE74" w14:textId="77777777" w:rsidR="005527B1" w:rsidRPr="005527B1" w:rsidRDefault="005527B1">
      <w:pPr>
        <w:rPr>
          <w:lang w:val="ru-RU"/>
        </w:rPr>
      </w:pPr>
    </w:p>
    <w:sectPr w:rsidR="005527B1" w:rsidRPr="005527B1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Пользователь Windows" w:date="2022-08-16T11:52:00Z" w:initials="ПW">
    <w:p w14:paraId="7A77D6B6" w14:textId="5EC22647" w:rsidR="006E0DD1" w:rsidRDefault="006E0DD1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Текущий контроль;</w:t>
      </w:r>
    </w:p>
    <w:p w14:paraId="3FBD5DBE" w14:textId="05ED1533" w:rsidR="006E0DD1" w:rsidRDefault="006E0DD1">
      <w:pPr>
        <w:pStyle w:val="affa"/>
        <w:rPr>
          <w:lang w:val="ru-RU"/>
        </w:rPr>
      </w:pPr>
      <w:r>
        <w:rPr>
          <w:lang w:val="ru-RU"/>
        </w:rPr>
        <w:t>Промежуточный контроль;</w:t>
      </w:r>
    </w:p>
    <w:p w14:paraId="59434CFB" w14:textId="7352FB19" w:rsidR="006E0DD1" w:rsidRPr="00A258DE" w:rsidRDefault="006E0DD1">
      <w:pPr>
        <w:pStyle w:val="affa"/>
        <w:rPr>
          <w:lang w:val="ru-RU"/>
        </w:rPr>
      </w:pPr>
      <w:r>
        <w:rPr>
          <w:lang w:val="ru-RU"/>
        </w:rPr>
        <w:t>Итоговый контроль.</w:t>
      </w:r>
    </w:p>
  </w:comment>
  <w:comment w:id="2" w:author="Пользователь Windows" w:date="2022-08-16T11:48:00Z" w:initials="ПW">
    <w:p w14:paraId="0F426413" w14:textId="12228CA5" w:rsidR="006E0DD1" w:rsidRPr="0015320A" w:rsidRDefault="006E0DD1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Устный опрос (одна из форм контроля) может строиться как беседа (учебный диалог) и как рассказ или сообщение о наблюдении или опыте (монологическая форма устного ответа). Для оценивания устного ответа необходимо определить критериальную составляющую. Критерии устного ответа вырабатываются в совместной деятельности педагога и обучающегося, в 1-м классе критерии предлагает учитель, привлекая к обсуждению учащихся.</w:t>
      </w:r>
    </w:p>
  </w:comment>
  <w:comment w:id="3" w:author="Пользователь Windows" w:date="2022-08-16T13:18:00Z" w:initials="ПW">
    <w:p w14:paraId="41773C5C" w14:textId="1C1C3547" w:rsidR="006E0DD1" w:rsidRPr="00FF188F" w:rsidRDefault="006E0DD1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</w:comment>
  <w:comment w:id="4" w:author="Пользователь Windows" w:date="2022-08-31T23:12:00Z" w:initials="ПW">
    <w:p w14:paraId="68B7B3DF" w14:textId="77777777" w:rsidR="006E0DD1" w:rsidRPr="000B344F" w:rsidRDefault="006E0DD1" w:rsidP="007015A4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5EFB955D" w14:textId="749DE71A" w:rsidR="006E0DD1" w:rsidRPr="007015A4" w:rsidRDefault="006E0DD1">
      <w:pPr>
        <w:pStyle w:val="affa"/>
        <w:rPr>
          <w:lang w:val="ru-RU"/>
        </w:rPr>
      </w:pPr>
    </w:p>
  </w:comment>
  <w:comment w:id="5" w:author="Пользователь Windows" w:date="2022-08-31T23:12:00Z" w:initials="ПW">
    <w:p w14:paraId="39661ADF" w14:textId="77777777" w:rsidR="006E0DD1" w:rsidRPr="000B344F" w:rsidRDefault="006E0DD1" w:rsidP="007015A4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6A7C73B6" w14:textId="436FF711" w:rsidR="006E0DD1" w:rsidRPr="007015A4" w:rsidRDefault="006E0DD1">
      <w:pPr>
        <w:pStyle w:val="affa"/>
        <w:rPr>
          <w:lang w:val="ru-RU"/>
        </w:rPr>
      </w:pPr>
    </w:p>
  </w:comment>
  <w:comment w:id="6" w:author="Пользователь Windows" w:date="2022-08-31T23:12:00Z" w:initials="ПW">
    <w:p w14:paraId="16D1500E" w14:textId="77777777" w:rsidR="006E0DD1" w:rsidRPr="000B344F" w:rsidRDefault="006E0DD1" w:rsidP="007015A4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1D21B2BB" w14:textId="30D281FB" w:rsidR="006E0DD1" w:rsidRPr="007015A4" w:rsidRDefault="006E0DD1">
      <w:pPr>
        <w:pStyle w:val="affa"/>
        <w:rPr>
          <w:lang w:val="ru-RU"/>
        </w:rPr>
      </w:pPr>
    </w:p>
  </w:comment>
  <w:comment w:id="7" w:author="Пользователь Windows" w:date="2022-08-31T23:17:00Z" w:initials="ПW">
    <w:p w14:paraId="1A79632E" w14:textId="4423209B" w:rsidR="006E0DD1" w:rsidRPr="00B86BA6" w:rsidRDefault="006E0DD1" w:rsidP="007015A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CE1AAD9" w14:textId="3EEBC662" w:rsidR="006E0DD1" w:rsidRPr="005632FB" w:rsidRDefault="006E0DD1" w:rsidP="007015A4">
      <w:pPr>
        <w:pStyle w:val="affa"/>
        <w:rPr>
          <w:rFonts w:ascii="Times New Roman" w:eastAsia="Times New Roman" w:hAnsi="Times New Roman"/>
          <w:color w:val="000000"/>
          <w:w w:val="97"/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 xml:space="preserve">». </w:t>
      </w:r>
    </w:p>
  </w:comment>
  <w:comment w:id="8" w:author="Пользователь Windows" w:date="2022-08-31T23:18:00Z" w:initials="ПW">
    <w:p w14:paraId="15F16D88" w14:textId="3BFA4D8A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8ED7FD0" w14:textId="5DE983BB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>».</w:t>
      </w:r>
    </w:p>
  </w:comment>
  <w:comment w:id="9" w:author="Пользователь Windows" w:date="2022-08-31T23:19:00Z" w:initials="ПW">
    <w:p w14:paraId="7DD99D95" w14:textId="6CAB431C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AE4C0C2" w14:textId="6F8F0CC3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>».</w:t>
      </w:r>
    </w:p>
  </w:comment>
  <w:comment w:id="10" w:author="Пользователь Windows" w:date="2022-08-31T23:19:00Z" w:initials="ПW">
    <w:p w14:paraId="6DF87A11" w14:textId="4111EC4B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0D61B81" w14:textId="1DE183EE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>».</w:t>
      </w:r>
    </w:p>
  </w:comment>
  <w:comment w:id="11" w:author="Пользователь Windows" w:date="2022-08-31T23:19:00Z" w:initials="ПW">
    <w:p w14:paraId="257E407E" w14:textId="0AC805B5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B3AC906" w14:textId="12A6A3AB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>».</w:t>
      </w:r>
    </w:p>
  </w:comment>
  <w:comment w:id="12" w:author="Пользователь Windows" w:date="2022-08-31T23:23:00Z" w:initials="ПW">
    <w:p w14:paraId="581BF32A" w14:textId="049BA995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4FE4A46F" w14:textId="4600E1E2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3" w:author="Пользователь Windows" w:date="2022-08-31T23:24:00Z" w:initials="ПW">
    <w:p w14:paraId="7AECEB0C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AE67E9C" w14:textId="6E0217B4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4" w:author="Пользователь Windows" w:date="2022-08-31T23:24:00Z" w:initials="ПW">
    <w:p w14:paraId="48814355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1544767" w14:textId="2200E8ED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5" w:author="Пользователь Windows" w:date="2022-08-31T23:25:00Z" w:initials="ПW">
    <w:p w14:paraId="757D9337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7F485CC" w14:textId="6D85924C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6" w:author="Пользователь Windows" w:date="2022-08-31T23:25:00Z" w:initials="ПW">
    <w:p w14:paraId="6BBD842E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84A6E69" w14:textId="6084CC2C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7" w:author="Пользователь Windows" w:date="2022-08-31T23:25:00Z" w:initials="ПW">
    <w:p w14:paraId="00B36F98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199B0BD" w14:textId="7ECCD735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8" w:author="Пользователь Windows" w:date="2022-08-31T23:25:00Z" w:initials="ПW">
    <w:p w14:paraId="572FA5C8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36906EA" w14:textId="59F7CFEF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9" w:author="Пользователь Windows" w:date="2022-08-31T23:25:00Z" w:initials="ПW">
    <w:p w14:paraId="61E846BD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2F0DB58" w14:textId="26EEA9A3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20" w:author="Пользователь Windows" w:date="2022-08-31T23:26:00Z" w:initials="ПW">
    <w:p w14:paraId="7341890E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CEE980D" w14:textId="3FF7727A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И.А.Крылова».</w:t>
      </w:r>
    </w:p>
  </w:comment>
  <w:comment w:id="21" w:author="Пользователь Windows" w:date="2022-08-31T23:27:00Z" w:initials="ПW">
    <w:p w14:paraId="2C367C1F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2EF8006" w14:textId="41446F3A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И.А.Крылова».</w:t>
      </w:r>
    </w:p>
  </w:comment>
  <w:comment w:id="22" w:author="Пользователь Windows" w:date="2022-08-31T23:28:00Z" w:initials="ПW">
    <w:p w14:paraId="70B8AF05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3BFA6A0" w14:textId="3A761EF3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5632FB">
        <w:rPr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поэтов и писателей Х</w:t>
      </w:r>
      <w:r w:rsidRPr="005632FB">
        <w:rPr>
          <w:rFonts w:ascii="Times New Roman" w:eastAsia="Times New Roman" w:hAnsi="Times New Roman"/>
          <w:color w:val="000000"/>
          <w:w w:val="97"/>
          <w:sz w:val="16"/>
        </w:rPr>
        <w:t>I</w:t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Х века».</w:t>
      </w:r>
    </w:p>
  </w:comment>
  <w:comment w:id="23" w:author="Пользователь Windows" w:date="2022-08-31T23:29:00Z" w:initials="ПW">
    <w:p w14:paraId="486E55A3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08E1702" w14:textId="4BD81DCA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5632FB">
        <w:rPr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поэтов и писателей Х</w:t>
      </w:r>
      <w:r w:rsidRPr="005632FB">
        <w:rPr>
          <w:rFonts w:ascii="Times New Roman" w:eastAsia="Times New Roman" w:hAnsi="Times New Roman"/>
          <w:color w:val="000000"/>
          <w:w w:val="97"/>
          <w:sz w:val="16"/>
        </w:rPr>
        <w:t>I</w:t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Х века».</w:t>
      </w:r>
    </w:p>
  </w:comment>
  <w:comment w:id="24" w:author="Пользователь Windows" w:date="2022-08-31T23:32:00Z" w:initials="ПW">
    <w:p w14:paraId="30C0A42C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62660BC" w14:textId="0B6CFDE8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Творчество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Л.Н. Толстого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5" w:author="Пользователь Windows" w:date="2022-08-31T23:32:00Z" w:initials="ПW">
    <w:p w14:paraId="78C39F1B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F5567B9" w14:textId="03BBC0EE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Творчество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Л.Н. Толстого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6" w:author="Пользователь Windows" w:date="2022-08-31T23:33:00Z" w:initials="ПW">
    <w:p w14:paraId="6847226D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4E51026" w14:textId="0C00AC0F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Творчество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Л.Н. Толстого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7" w:author="Пользователь Windows" w:date="2022-08-31T23:33:00Z" w:initials="ПW">
    <w:p w14:paraId="78982876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0D5639D" w14:textId="00553F9E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Творчество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Л.Н. Толстого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8" w:author="Пользователь Windows" w:date="2022-08-31T23:33:00Z" w:initials="ПW">
    <w:p w14:paraId="0CF58E59" w14:textId="761E0472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Литературные сказки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176308A" w14:textId="4E7BC6BB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Литературная сказка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9" w:author="Пользователь Windows" w:date="2022-08-31T23:35:00Z" w:initials="ПW">
    <w:p w14:paraId="793473A6" w14:textId="5D8348B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B4DC8A7" w14:textId="1913A74C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0" w:author="Пользователь Windows" w:date="2022-08-31T23:37:00Z" w:initials="ПW">
    <w:p w14:paraId="68273FA1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205C516" w14:textId="44C0E293" w:rsidR="006E0DD1" w:rsidRPr="00B67C5D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1" w:author="Пользователь Windows" w:date="2022-08-31T23:37:00Z" w:initials="ПW">
    <w:p w14:paraId="1DF51C70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6C0E823" w14:textId="5F50B01B" w:rsidR="006E0DD1" w:rsidRPr="00B67C5D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2" w:author="Пользователь Windows" w:date="2022-08-31T23:38:00Z" w:initials="ПW">
    <w:p w14:paraId="10B91D69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65889EA" w14:textId="28AA0BA7" w:rsidR="006E0DD1" w:rsidRPr="00B67C5D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3" w:author="Пользователь Windows" w:date="2022-08-31T23:38:00Z" w:initials="ПW">
    <w:p w14:paraId="107FE236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E8DDC96" w14:textId="1515F13C" w:rsidR="006E0DD1" w:rsidRPr="00B67C5D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4" w:author="Пользователь Windows" w:date="2022-08-31T23:38:00Z" w:initials="ПW">
    <w:p w14:paraId="223D83C5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DB3809D" w14:textId="2CF4D66A" w:rsidR="006E0DD1" w:rsidRPr="00B67C5D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5" w:author="Пользователь Windows" w:date="2022-08-31T23:40:00Z" w:initials="ПW">
    <w:p w14:paraId="1B01D58D" w14:textId="32D408D5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EE5850E" w14:textId="295B116D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815E4">
        <w:rPr>
          <w:lang w:val="ru-RU"/>
        </w:rPr>
        <w:br/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815E4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36" w:author="Пользователь Windows" w:date="2022-08-31T23:41:00Z" w:initials="ПW">
    <w:p w14:paraId="1EB14ED1" w14:textId="252FE2A5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5B855FF" w14:textId="132961C6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815E4">
        <w:rPr>
          <w:lang w:val="ru-RU"/>
        </w:rPr>
        <w:br/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815E4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37" w:author="Пользователь Windows" w:date="2022-08-31T23:42:00Z" w:initials="ПW">
    <w:p w14:paraId="47A01DD9" w14:textId="76320E5D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598A519" w14:textId="64A5E126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815E4">
        <w:rPr>
          <w:lang w:val="ru-RU"/>
        </w:rPr>
        <w:br/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815E4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38" w:author="Пользователь Windows" w:date="2022-08-31T23:42:00Z" w:initials="ПW">
    <w:p w14:paraId="4E3DE051" w14:textId="2A8912A1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4ABB6E68" w14:textId="55C40BE7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 и ее истории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39" w:author="Пользователь Windows" w:date="2022-08-31T23:43:00Z" w:initials="ПW">
    <w:p w14:paraId="13565A1B" w14:textId="5E9F639B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4F4454D9" w14:textId="72CB7195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815E4">
        <w:rPr>
          <w:lang w:val="ru-RU"/>
        </w:rPr>
        <w:br/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815E4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40" w:author="Пользователь Windows" w:date="2022-08-31T23:44:00Z" w:initials="ПW">
    <w:p w14:paraId="067AFAC7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F2795EA" w14:textId="36F36315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D097A94" w14:textId="7ACC6286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</w:comment>
  <w:comment w:id="41" w:author="Пользователь Windows" w:date="2022-08-31T23:47:00Z" w:initials="ПW">
    <w:p w14:paraId="5A63B619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E4DBC51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22CFEB6" w14:textId="473E4418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2" w:author="Пользователь Windows" w:date="2022-08-31T23:47:00Z" w:initials="ПW">
    <w:p w14:paraId="131C2BF1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ACE6EC1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AC7304D" w14:textId="1C7BB06A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3" w:author="Пользователь Windows" w:date="2022-08-31T23:47:00Z" w:initials="ПW">
    <w:p w14:paraId="6DA24823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05B65E14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02BA53A" w14:textId="4043E661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4" w:author="Пользователь Windows" w:date="2022-08-31T23:47:00Z" w:initials="ПW">
    <w:p w14:paraId="7DAFEC36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6105D0F8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7E9EB29" w14:textId="372EB5F3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5" w:author="Пользователь Windows" w:date="2022-08-31T23:48:00Z" w:initials="ПW">
    <w:p w14:paraId="48FC1353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097E2F59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6070EC9" w14:textId="48EB14CA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6" w:author="Пользователь Windows" w:date="2022-08-31T23:48:00Z" w:initials="ПW">
    <w:p w14:paraId="02FDFE1A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6509D7F3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D8970B5" w14:textId="45AE8170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7" w:author="Пользователь Windows" w:date="2022-08-31T23:48:00Z" w:initials="ПW">
    <w:p w14:paraId="5F97007C" w14:textId="0CE011DB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Закончили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EFA8571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2A86F57" w14:textId="2BDE0536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8" w:author="Пользователь Windows" w:date="2022-08-31T23:49:00Z" w:initials="ПW">
    <w:p w14:paraId="4D3890FD" w14:textId="4B8A7699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Произведения о детях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  <w:p w14:paraId="59FAE1C3" w14:textId="61893B32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0E1F1D92" w14:textId="3DC20224" w:rsidR="006E0DD1" w:rsidRPr="00B86BA6" w:rsidRDefault="006E0DD1" w:rsidP="002C71FA">
      <w:pPr>
        <w:pStyle w:val="affa"/>
        <w:rPr>
          <w:lang w:val="ru-RU"/>
        </w:rPr>
      </w:pPr>
    </w:p>
    <w:p w14:paraId="0B19AF44" w14:textId="736579B9" w:rsidR="006E0DD1" w:rsidRPr="002C71FA" w:rsidRDefault="006E0DD1">
      <w:pPr>
        <w:pStyle w:val="affa"/>
        <w:rPr>
          <w:lang w:val="ru-RU"/>
        </w:rPr>
      </w:pPr>
    </w:p>
  </w:comment>
  <w:comment w:id="49" w:author="Пользователь Windows" w:date="2022-08-31T23:50:00Z" w:initials="ПW">
    <w:p w14:paraId="06225078" w14:textId="77777777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Произведения о детях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  <w:p w14:paraId="10A12434" w14:textId="363F8444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451C0C7C" w14:textId="22927761" w:rsidR="006E0DD1" w:rsidRPr="002C71FA" w:rsidRDefault="006E0DD1" w:rsidP="002C71FA">
      <w:pPr>
        <w:pStyle w:val="affa"/>
        <w:rPr>
          <w:lang w:val="ru-RU"/>
        </w:rPr>
      </w:pPr>
    </w:p>
  </w:comment>
  <w:comment w:id="50" w:author="Пользователь Windows" w:date="2022-08-31T23:51:00Z" w:initials="ПW">
    <w:p w14:paraId="447545A9" w14:textId="77777777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Произведения о детях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  <w:p w14:paraId="51FB45A3" w14:textId="25AE1619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5BC7E956" w14:textId="307C1A12" w:rsidR="006E0DD1" w:rsidRPr="002C71FA" w:rsidRDefault="006E0DD1" w:rsidP="002C71FA">
      <w:pPr>
        <w:pStyle w:val="affa"/>
        <w:rPr>
          <w:lang w:val="ru-RU"/>
        </w:rPr>
      </w:pPr>
    </w:p>
  </w:comment>
  <w:comment w:id="51" w:author="Пользователь Windows" w:date="2022-08-31T23:54:00Z" w:initials="ПW">
    <w:p w14:paraId="68018A92" w14:textId="2378FFCB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3DD1FDB" w14:textId="0F683E0B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2" w:author="Пользователь Windows" w:date="2022-08-31T23:56:00Z" w:initials="ПW">
    <w:p w14:paraId="59A51957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D20EDA2" w14:textId="2DCA0841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3" w:author="Пользователь Windows" w:date="2022-08-31T23:56:00Z" w:initials="ПW">
    <w:p w14:paraId="5B14409C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AAB83CC" w14:textId="32FF84A1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4" w:author="Пользователь Windows" w:date="2022-08-31T23:56:00Z" w:initials="ПW">
    <w:p w14:paraId="48184388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F8FD3CE" w14:textId="65E39B76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5" w:author="Пользователь Windows" w:date="2022-08-31T23:56:00Z" w:initials="ПW">
    <w:p w14:paraId="3177D7C6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7CFDCA6" w14:textId="5D9D8784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6" w:author="Пользователь Windows" w:date="2022-08-31T23:57:00Z" w:initials="ПW">
    <w:p w14:paraId="36C4B31E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F64C2D1" w14:textId="5EDFD76E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 и ее истории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57" w:author="Пользователь Windows" w:date="2022-08-31T23:57:00Z" w:initials="ПW">
    <w:p w14:paraId="70AE163A" w14:textId="77777777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 и ее истории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  <w:p w14:paraId="6197968B" w14:textId="6866415A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F774CDB" w14:textId="35E618ED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6ECC38C9" w14:textId="77777777" w:rsidR="006E0DD1" w:rsidRPr="002C71FA" w:rsidRDefault="006E0DD1" w:rsidP="002C71FA">
      <w:pPr>
        <w:pStyle w:val="affa"/>
        <w:rPr>
          <w:lang w:val="ru-RU"/>
        </w:rPr>
      </w:pPr>
    </w:p>
    <w:p w14:paraId="4C58857B" w14:textId="33E35424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</w:p>
  </w:comment>
  <w:comment w:id="58" w:author="Пользователь Windows" w:date="2022-08-31T23:58:00Z" w:initials="ПW">
    <w:p w14:paraId="11897127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756FFE8" w14:textId="60C6ADB2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9" w:author="Пользователь Windows" w:date="2022-08-31T23:58:00Z" w:initials="ПW">
    <w:p w14:paraId="6AB5E277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C1227CE" w14:textId="5EBDEBC2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60" w:author="Пользователь Windows" w:date="2022-08-31T23:59:00Z" w:initials="ПW">
    <w:p w14:paraId="7DD346D4" w14:textId="08A19243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70A6D55" w14:textId="50EBA58B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1" w:author="Пользователь Windows" w:date="2022-09-01T00:00:00Z" w:initials="ПW">
    <w:p w14:paraId="088FF9A7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B3AB151" w14:textId="16692B53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2" w:author="Пользователь Windows" w:date="2022-09-01T00:00:00Z" w:initials="ПW">
    <w:p w14:paraId="625B14FB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BAFD6B5" w14:textId="5B40C716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3" w:author="Пользователь Windows" w:date="2022-09-01T00:01:00Z" w:initials="ПW">
    <w:p w14:paraId="317E035D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F227207" w14:textId="4A53DB01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4" w:author="Пользователь Windows" w:date="2022-09-01T00:01:00Z" w:initials="ПW">
    <w:p w14:paraId="7DD21F84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E059580" w14:textId="010FF8A7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5" w:author="Пользователь Windows" w:date="2022-09-01T00:01:00Z" w:initials="ПW">
    <w:p w14:paraId="478B5CC3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CC2CF25" w14:textId="4872826D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6" w:author="Пользователь Windows" w:date="2022-09-01T00:01:00Z" w:initials="ПW">
    <w:p w14:paraId="69B34F36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C02646A" w14:textId="1EF2AD13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7" w:author="Пользователь Windows" w:date="2022-09-01T00:02:00Z" w:initials="ПW">
    <w:p w14:paraId="051CE135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EE67F4D" w14:textId="3FF864A7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8" w:author="Пользователь Windows" w:date="2022-09-01T00:02:00Z" w:initials="ПW">
    <w:p w14:paraId="6DC1F4A0" w14:textId="2FB2A400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373A2F90" w14:textId="4E3F796F" w:rsidR="006E0DD1" w:rsidRPr="000117D9" w:rsidRDefault="006E0DD1">
      <w:pPr>
        <w:pStyle w:val="affa"/>
        <w:rPr>
          <w:lang w:val="ru-RU"/>
        </w:rPr>
      </w:pPr>
    </w:p>
  </w:comment>
  <w:comment w:id="69" w:author="Пользователь Windows" w:date="2022-09-01T00:03:00Z" w:initials="ПW">
    <w:p w14:paraId="228796FF" w14:textId="5C93DDD9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177E654B" w14:textId="6700BE0B" w:rsidR="006E0DD1" w:rsidRPr="000117D9" w:rsidRDefault="006E0DD1">
      <w:pPr>
        <w:pStyle w:val="affa"/>
        <w:rPr>
          <w:lang w:val="ru-RU"/>
        </w:rPr>
      </w:pPr>
    </w:p>
  </w:comment>
  <w:comment w:id="70" w:author="Пользователь Windows" w:date="2022-09-01T00:03:00Z" w:initials="ПW">
    <w:p w14:paraId="6C09DDB2" w14:textId="2E4307ED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2E07C737" w14:textId="7B7253E8" w:rsidR="006E0DD1" w:rsidRPr="000117D9" w:rsidRDefault="006E0DD1">
      <w:pPr>
        <w:pStyle w:val="affa"/>
        <w:rPr>
          <w:lang w:val="ru-RU"/>
        </w:rPr>
      </w:pPr>
    </w:p>
  </w:comment>
  <w:comment w:id="71" w:author="Пользователь Windows" w:date="2022-09-01T00:03:00Z" w:initials="ПW">
    <w:p w14:paraId="362F1797" w14:textId="709564A5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28FB597A" w14:textId="4DA46121" w:rsidR="006E0DD1" w:rsidRPr="000117D9" w:rsidRDefault="006E0DD1">
      <w:pPr>
        <w:pStyle w:val="affa"/>
        <w:rPr>
          <w:lang w:val="ru-RU"/>
        </w:rPr>
      </w:pPr>
    </w:p>
  </w:comment>
  <w:comment w:id="72" w:author="Пользователь Windows" w:date="2022-09-01T00:04:00Z" w:initials="ПW">
    <w:p w14:paraId="19EA2038" w14:textId="77777777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45E2BD11" w14:textId="77777777" w:rsidR="006E0DD1" w:rsidRPr="000117D9" w:rsidRDefault="006E0DD1" w:rsidP="000117D9">
      <w:pPr>
        <w:pStyle w:val="affa"/>
        <w:rPr>
          <w:lang w:val="ru-RU"/>
        </w:rPr>
      </w:pPr>
    </w:p>
    <w:p w14:paraId="08BDEA48" w14:textId="78D18805" w:rsidR="006E0DD1" w:rsidRPr="00B67C5D" w:rsidRDefault="006E0DD1">
      <w:pPr>
        <w:pStyle w:val="affa"/>
        <w:rPr>
          <w:lang w:val="ru-RU"/>
        </w:rPr>
      </w:pPr>
    </w:p>
  </w:comment>
  <w:comment w:id="73" w:author="Пользователь Windows" w:date="2022-09-01T00:05:00Z" w:initials="ПW">
    <w:p w14:paraId="2D695966" w14:textId="77777777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3D977067" w14:textId="77777777" w:rsidR="006E0DD1" w:rsidRPr="000117D9" w:rsidRDefault="006E0DD1" w:rsidP="000117D9">
      <w:pPr>
        <w:pStyle w:val="affa"/>
        <w:rPr>
          <w:lang w:val="ru-RU"/>
        </w:rPr>
      </w:pPr>
    </w:p>
    <w:p w14:paraId="267C0A47" w14:textId="7FA30E52" w:rsidR="006E0DD1" w:rsidRPr="00B67C5D" w:rsidRDefault="006E0DD1">
      <w:pPr>
        <w:pStyle w:val="affa"/>
        <w:rPr>
          <w:lang w:val="ru-RU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434CFB" w15:done="0"/>
  <w15:commentEx w15:paraId="0F426413" w15:done="0"/>
  <w15:commentEx w15:paraId="41773C5C" w15:done="0"/>
  <w15:commentEx w15:paraId="5EFB955D" w15:done="0"/>
  <w15:commentEx w15:paraId="6A7C73B6" w15:done="0"/>
  <w15:commentEx w15:paraId="1D21B2BB" w15:done="0"/>
  <w15:commentEx w15:paraId="1CE1AAD9" w15:done="0"/>
  <w15:commentEx w15:paraId="08ED7FD0" w15:done="0"/>
  <w15:commentEx w15:paraId="2AE4C0C2" w15:done="0"/>
  <w15:commentEx w15:paraId="50D61B81" w15:done="0"/>
  <w15:commentEx w15:paraId="0B3AC906" w15:done="0"/>
  <w15:commentEx w15:paraId="4FE4A46F" w15:done="0"/>
  <w15:commentEx w15:paraId="2AE67E9C" w15:done="0"/>
  <w15:commentEx w15:paraId="61544767" w15:done="0"/>
  <w15:commentEx w15:paraId="17F485CC" w15:done="0"/>
  <w15:commentEx w15:paraId="384A6E69" w15:done="0"/>
  <w15:commentEx w15:paraId="6199B0BD" w15:done="0"/>
  <w15:commentEx w15:paraId="136906EA" w15:done="0"/>
  <w15:commentEx w15:paraId="12F0DB58" w15:done="0"/>
  <w15:commentEx w15:paraId="2CEE980D" w15:done="0"/>
  <w15:commentEx w15:paraId="12EF8006" w15:done="0"/>
  <w15:commentEx w15:paraId="03BFA6A0" w15:done="0"/>
  <w15:commentEx w15:paraId="608E1702" w15:done="0"/>
  <w15:commentEx w15:paraId="762660BC" w15:done="0"/>
  <w15:commentEx w15:paraId="6F5567B9" w15:done="0"/>
  <w15:commentEx w15:paraId="54E51026" w15:done="0"/>
  <w15:commentEx w15:paraId="10D5639D" w15:done="0"/>
  <w15:commentEx w15:paraId="6176308A" w15:done="0"/>
  <w15:commentEx w15:paraId="1B4DC8A7" w15:done="0"/>
  <w15:commentEx w15:paraId="2205C516" w15:done="0"/>
  <w15:commentEx w15:paraId="36C0E823" w15:done="0"/>
  <w15:commentEx w15:paraId="265889EA" w15:done="0"/>
  <w15:commentEx w15:paraId="1E8DDC96" w15:done="0"/>
  <w15:commentEx w15:paraId="0DB3809D" w15:done="0"/>
  <w15:commentEx w15:paraId="0EE5850E" w15:done="0"/>
  <w15:commentEx w15:paraId="25B855FF" w15:done="0"/>
  <w15:commentEx w15:paraId="3598A519" w15:done="0"/>
  <w15:commentEx w15:paraId="4ABB6E68" w15:done="0"/>
  <w15:commentEx w15:paraId="4F4454D9" w15:done="0"/>
  <w15:commentEx w15:paraId="5D097A94" w15:done="0"/>
  <w15:commentEx w15:paraId="322CFEB6" w15:done="0"/>
  <w15:commentEx w15:paraId="3AC7304D" w15:done="0"/>
  <w15:commentEx w15:paraId="502BA53A" w15:done="0"/>
  <w15:commentEx w15:paraId="07E9EB29" w15:done="0"/>
  <w15:commentEx w15:paraId="16070EC9" w15:done="0"/>
  <w15:commentEx w15:paraId="7D8970B5" w15:done="0"/>
  <w15:commentEx w15:paraId="52A86F57" w15:done="0"/>
  <w15:commentEx w15:paraId="0B19AF44" w15:done="0"/>
  <w15:commentEx w15:paraId="451C0C7C" w15:done="0"/>
  <w15:commentEx w15:paraId="5BC7E956" w15:done="0"/>
  <w15:commentEx w15:paraId="63DD1FDB" w15:done="0"/>
  <w15:commentEx w15:paraId="2D20EDA2" w15:done="0"/>
  <w15:commentEx w15:paraId="3AAB83CC" w15:done="0"/>
  <w15:commentEx w15:paraId="0F8FD3CE" w15:done="0"/>
  <w15:commentEx w15:paraId="67CFDCA6" w15:done="0"/>
  <w15:commentEx w15:paraId="7F64C2D1" w15:done="0"/>
  <w15:commentEx w15:paraId="4C58857B" w15:done="0"/>
  <w15:commentEx w15:paraId="5756FFE8" w15:done="0"/>
  <w15:commentEx w15:paraId="0C1227CE" w15:done="0"/>
  <w15:commentEx w15:paraId="370A6D55" w15:done="0"/>
  <w15:commentEx w15:paraId="7B3AB151" w15:done="0"/>
  <w15:commentEx w15:paraId="5BAFD6B5" w15:done="0"/>
  <w15:commentEx w15:paraId="5F227207" w15:done="0"/>
  <w15:commentEx w15:paraId="0E059580" w15:done="0"/>
  <w15:commentEx w15:paraId="5CC2CF25" w15:done="0"/>
  <w15:commentEx w15:paraId="6C02646A" w15:done="0"/>
  <w15:commentEx w15:paraId="5EE67F4D" w15:done="0"/>
  <w15:commentEx w15:paraId="373A2F90" w15:done="0"/>
  <w15:commentEx w15:paraId="177E654B" w15:done="0"/>
  <w15:commentEx w15:paraId="2E07C737" w15:done="0"/>
  <w15:commentEx w15:paraId="28FB597A" w15:done="0"/>
  <w15:commentEx w15:paraId="08BDEA48" w15:done="0"/>
  <w15:commentEx w15:paraId="267C0A4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434CFB" w16cid:durableId="26A72F85"/>
  <w16cid:commentId w16cid:paraId="0F426413" w16cid:durableId="26A72F86"/>
  <w16cid:commentId w16cid:paraId="41773C5C" w16cid:durableId="26A72F8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 Windows">
    <w15:presenceInfo w15:providerId="None" w15:userId="Пользователь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17D9"/>
    <w:rsid w:val="00023ED3"/>
    <w:rsid w:val="0003459D"/>
    <w:rsid w:val="00034616"/>
    <w:rsid w:val="000370CE"/>
    <w:rsid w:val="0006063C"/>
    <w:rsid w:val="000A24C5"/>
    <w:rsid w:val="000B5C91"/>
    <w:rsid w:val="001066CD"/>
    <w:rsid w:val="00120E8B"/>
    <w:rsid w:val="00142618"/>
    <w:rsid w:val="001448A6"/>
    <w:rsid w:val="0015074B"/>
    <w:rsid w:val="0015320A"/>
    <w:rsid w:val="001C2677"/>
    <w:rsid w:val="001E76C8"/>
    <w:rsid w:val="00205DCE"/>
    <w:rsid w:val="00223766"/>
    <w:rsid w:val="00252BEC"/>
    <w:rsid w:val="002815E4"/>
    <w:rsid w:val="0029639D"/>
    <w:rsid w:val="002C71FA"/>
    <w:rsid w:val="002E426D"/>
    <w:rsid w:val="002E458A"/>
    <w:rsid w:val="002F106D"/>
    <w:rsid w:val="00300CED"/>
    <w:rsid w:val="00303B99"/>
    <w:rsid w:val="00324510"/>
    <w:rsid w:val="00326F90"/>
    <w:rsid w:val="0037287A"/>
    <w:rsid w:val="00372907"/>
    <w:rsid w:val="00383F1F"/>
    <w:rsid w:val="00395D05"/>
    <w:rsid w:val="003C2C1A"/>
    <w:rsid w:val="003D765F"/>
    <w:rsid w:val="003E2A1C"/>
    <w:rsid w:val="004009B0"/>
    <w:rsid w:val="00405EFD"/>
    <w:rsid w:val="00431F61"/>
    <w:rsid w:val="004330DA"/>
    <w:rsid w:val="00451459"/>
    <w:rsid w:val="00497BDB"/>
    <w:rsid w:val="004B7EFC"/>
    <w:rsid w:val="004F3D10"/>
    <w:rsid w:val="00512726"/>
    <w:rsid w:val="00513FE2"/>
    <w:rsid w:val="00526585"/>
    <w:rsid w:val="00532CEA"/>
    <w:rsid w:val="00536F0A"/>
    <w:rsid w:val="005373ED"/>
    <w:rsid w:val="005409C8"/>
    <w:rsid w:val="005527B1"/>
    <w:rsid w:val="005632FB"/>
    <w:rsid w:val="005659AD"/>
    <w:rsid w:val="00572E1D"/>
    <w:rsid w:val="005A10BC"/>
    <w:rsid w:val="005B48A6"/>
    <w:rsid w:val="005B786F"/>
    <w:rsid w:val="0061341D"/>
    <w:rsid w:val="00637AD4"/>
    <w:rsid w:val="006608C3"/>
    <w:rsid w:val="006906C0"/>
    <w:rsid w:val="006D2C0F"/>
    <w:rsid w:val="006D76DB"/>
    <w:rsid w:val="006E0DD1"/>
    <w:rsid w:val="006E515B"/>
    <w:rsid w:val="006F083A"/>
    <w:rsid w:val="006F4420"/>
    <w:rsid w:val="007000FC"/>
    <w:rsid w:val="007015A4"/>
    <w:rsid w:val="007346F2"/>
    <w:rsid w:val="00755A62"/>
    <w:rsid w:val="00773D2B"/>
    <w:rsid w:val="007E4EBE"/>
    <w:rsid w:val="008128AA"/>
    <w:rsid w:val="00814426"/>
    <w:rsid w:val="00835989"/>
    <w:rsid w:val="0085095E"/>
    <w:rsid w:val="00891C7A"/>
    <w:rsid w:val="008A1E25"/>
    <w:rsid w:val="008A4A1E"/>
    <w:rsid w:val="008A7938"/>
    <w:rsid w:val="008B288D"/>
    <w:rsid w:val="008E155E"/>
    <w:rsid w:val="008E2599"/>
    <w:rsid w:val="008F3042"/>
    <w:rsid w:val="00911FBD"/>
    <w:rsid w:val="00930CA5"/>
    <w:rsid w:val="009525D9"/>
    <w:rsid w:val="009703DD"/>
    <w:rsid w:val="009971C3"/>
    <w:rsid w:val="009C6EDB"/>
    <w:rsid w:val="009D025B"/>
    <w:rsid w:val="009F1FFD"/>
    <w:rsid w:val="00A04C63"/>
    <w:rsid w:val="00A21AF7"/>
    <w:rsid w:val="00A22207"/>
    <w:rsid w:val="00A258DE"/>
    <w:rsid w:val="00A279AF"/>
    <w:rsid w:val="00A45CB4"/>
    <w:rsid w:val="00A52747"/>
    <w:rsid w:val="00A56648"/>
    <w:rsid w:val="00A82AFC"/>
    <w:rsid w:val="00A860B2"/>
    <w:rsid w:val="00AA1D8D"/>
    <w:rsid w:val="00AC76A1"/>
    <w:rsid w:val="00AD232C"/>
    <w:rsid w:val="00AE1E07"/>
    <w:rsid w:val="00AE42F7"/>
    <w:rsid w:val="00AE4467"/>
    <w:rsid w:val="00AE4F3F"/>
    <w:rsid w:val="00B00BE1"/>
    <w:rsid w:val="00B20F91"/>
    <w:rsid w:val="00B26F58"/>
    <w:rsid w:val="00B40680"/>
    <w:rsid w:val="00B47730"/>
    <w:rsid w:val="00B53873"/>
    <w:rsid w:val="00B5542B"/>
    <w:rsid w:val="00B60D5E"/>
    <w:rsid w:val="00B66310"/>
    <w:rsid w:val="00B67C5D"/>
    <w:rsid w:val="00BB7388"/>
    <w:rsid w:val="00BC39AA"/>
    <w:rsid w:val="00BD7953"/>
    <w:rsid w:val="00BF0681"/>
    <w:rsid w:val="00C028F8"/>
    <w:rsid w:val="00C02EB0"/>
    <w:rsid w:val="00C02EBF"/>
    <w:rsid w:val="00C05D5C"/>
    <w:rsid w:val="00C749B1"/>
    <w:rsid w:val="00CB0664"/>
    <w:rsid w:val="00CC76FF"/>
    <w:rsid w:val="00CF288E"/>
    <w:rsid w:val="00CF492B"/>
    <w:rsid w:val="00D038FA"/>
    <w:rsid w:val="00D15A00"/>
    <w:rsid w:val="00D23E02"/>
    <w:rsid w:val="00D55C14"/>
    <w:rsid w:val="00D55EC5"/>
    <w:rsid w:val="00D81EBC"/>
    <w:rsid w:val="00D87A76"/>
    <w:rsid w:val="00DC14C8"/>
    <w:rsid w:val="00DC2114"/>
    <w:rsid w:val="00DF56DC"/>
    <w:rsid w:val="00E0176F"/>
    <w:rsid w:val="00E66D20"/>
    <w:rsid w:val="00EA328E"/>
    <w:rsid w:val="00EC6A56"/>
    <w:rsid w:val="00EE648D"/>
    <w:rsid w:val="00F16E00"/>
    <w:rsid w:val="00F25D29"/>
    <w:rsid w:val="00F41849"/>
    <w:rsid w:val="00F44B01"/>
    <w:rsid w:val="00F570EF"/>
    <w:rsid w:val="00F649F4"/>
    <w:rsid w:val="00F952A2"/>
    <w:rsid w:val="00F97DE1"/>
    <w:rsid w:val="00FB4C84"/>
    <w:rsid w:val="00FC4E9C"/>
    <w:rsid w:val="00FC693F"/>
    <w:rsid w:val="00FF0EC0"/>
    <w:rsid w:val="00FF188F"/>
    <w:rsid w:val="00FF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C92142"/>
  <w14:defaultImageDpi w14:val="300"/>
  <w15:docId w15:val="{3AA1CD5B-70C6-46C9-845C-2DD233D60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5527B1"/>
    <w:rPr>
      <w:color w:val="0000FF" w:themeColor="hyperlink"/>
      <w:u w:val="single"/>
    </w:rPr>
  </w:style>
  <w:style w:type="character" w:customStyle="1" w:styleId="snippet-info">
    <w:name w:val="snippet-info"/>
    <w:basedOn w:val="a2"/>
    <w:rsid w:val="00372907"/>
  </w:style>
  <w:style w:type="character" w:customStyle="1" w:styleId="fontstyle01">
    <w:name w:val="fontstyle01"/>
    <w:basedOn w:val="a2"/>
    <w:rsid w:val="006F083A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2c">
    <w:name w:val="Основной текст (2)_"/>
    <w:link w:val="2d"/>
    <w:uiPriority w:val="99"/>
    <w:locked/>
    <w:rsid w:val="008A1E25"/>
    <w:rPr>
      <w:sz w:val="28"/>
      <w:shd w:val="clear" w:color="auto" w:fill="FFFFFF"/>
    </w:rPr>
  </w:style>
  <w:style w:type="paragraph" w:customStyle="1" w:styleId="2d">
    <w:name w:val="Основной текст (2)"/>
    <w:basedOn w:val="a1"/>
    <w:link w:val="2c"/>
    <w:uiPriority w:val="99"/>
    <w:rsid w:val="008A1E25"/>
    <w:pPr>
      <w:widowControl w:val="0"/>
      <w:shd w:val="clear" w:color="auto" w:fill="FFFFFF"/>
      <w:spacing w:after="240" w:line="322" w:lineRule="exact"/>
    </w:pPr>
    <w:rPr>
      <w:sz w:val="28"/>
    </w:rPr>
  </w:style>
  <w:style w:type="character" w:styleId="aff9">
    <w:name w:val="annotation reference"/>
    <w:basedOn w:val="a2"/>
    <w:uiPriority w:val="99"/>
    <w:semiHidden/>
    <w:unhideWhenUsed/>
    <w:rsid w:val="00E0176F"/>
    <w:rPr>
      <w:sz w:val="16"/>
      <w:szCs w:val="16"/>
    </w:rPr>
  </w:style>
  <w:style w:type="paragraph" w:styleId="affa">
    <w:name w:val="annotation text"/>
    <w:basedOn w:val="a1"/>
    <w:link w:val="affb"/>
    <w:uiPriority w:val="99"/>
    <w:unhideWhenUsed/>
    <w:rsid w:val="00E0176F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rsid w:val="00E0176F"/>
    <w:rPr>
      <w:sz w:val="20"/>
      <w:szCs w:val="20"/>
    </w:rPr>
  </w:style>
  <w:style w:type="paragraph" w:styleId="affc">
    <w:name w:val="Balloon Text"/>
    <w:basedOn w:val="a1"/>
    <w:link w:val="affd"/>
    <w:uiPriority w:val="99"/>
    <w:semiHidden/>
    <w:unhideWhenUsed/>
    <w:rsid w:val="00E01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d">
    <w:name w:val="Текст выноски Знак"/>
    <w:basedOn w:val="a2"/>
    <w:link w:val="affc"/>
    <w:uiPriority w:val="99"/>
    <w:semiHidden/>
    <w:rsid w:val="00E0176F"/>
    <w:rPr>
      <w:rFonts w:ascii="Segoe UI" w:hAnsi="Segoe UI" w:cs="Segoe UI"/>
      <w:sz w:val="18"/>
      <w:szCs w:val="18"/>
    </w:rPr>
  </w:style>
  <w:style w:type="paragraph" w:styleId="affe">
    <w:name w:val="annotation subject"/>
    <w:basedOn w:val="affa"/>
    <w:next w:val="affa"/>
    <w:link w:val="afff"/>
    <w:uiPriority w:val="99"/>
    <w:semiHidden/>
    <w:unhideWhenUsed/>
    <w:rsid w:val="00E0176F"/>
    <w:rPr>
      <w:b/>
      <w:bCs/>
    </w:rPr>
  </w:style>
  <w:style w:type="character" w:customStyle="1" w:styleId="afff">
    <w:name w:val="Тема примечания Знак"/>
    <w:basedOn w:val="affb"/>
    <w:link w:val="affe"/>
    <w:uiPriority w:val="99"/>
    <w:semiHidden/>
    <w:rsid w:val="00E017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arningapps.org/" TargetMode="External"/><Relationship Id="rId117" Type="http://schemas.openxmlformats.org/officeDocument/2006/relationships/hyperlink" Target="https://nearpod.com/" TargetMode="External"/><Relationship Id="rId21" Type="http://schemas.openxmlformats.org/officeDocument/2006/relationships/hyperlink" Target="https://www.zipgrade.com/" TargetMode="External"/><Relationship Id="rId42" Type="http://schemas.openxmlformats.org/officeDocument/2006/relationships/hyperlink" Target="https://genial.ly/" TargetMode="External"/><Relationship Id="rId47" Type="http://schemas.openxmlformats.org/officeDocument/2006/relationships/hyperlink" Target="https://udoba.org/" TargetMode="External"/><Relationship Id="rId63" Type="http://schemas.openxmlformats.org/officeDocument/2006/relationships/hyperlink" Target="https://www.plickers.com/" TargetMode="External"/><Relationship Id="rId68" Type="http://schemas.openxmlformats.org/officeDocument/2006/relationships/hyperlink" Target="https://www.liveworksheets.com/" TargetMode="External"/><Relationship Id="rId84" Type="http://schemas.openxmlformats.org/officeDocument/2006/relationships/hyperlink" Target="https://nearpod.com/" TargetMode="External"/><Relationship Id="rId89" Type="http://schemas.openxmlformats.org/officeDocument/2006/relationships/hyperlink" Target="https://worksheets.ru/" TargetMode="External"/><Relationship Id="rId112" Type="http://schemas.openxmlformats.org/officeDocument/2006/relationships/hyperlink" Target="https://www.liveworksheets.com/" TargetMode="External"/><Relationship Id="rId133" Type="http://schemas.openxmlformats.org/officeDocument/2006/relationships/hyperlink" Target="https://worksheets.ru/" TargetMode="External"/><Relationship Id="rId138" Type="http://schemas.openxmlformats.org/officeDocument/2006/relationships/hyperlink" Target="https://quizizz.com/" TargetMode="External"/><Relationship Id="rId154" Type="http://schemas.openxmlformats.org/officeDocument/2006/relationships/hyperlink" Target="https://www.plickers.com/" TargetMode="External"/><Relationship Id="rId159" Type="http://schemas.openxmlformats.org/officeDocument/2006/relationships/hyperlink" Target="https://www.liveworksheets.com/" TargetMode="External"/><Relationship Id="rId16" Type="http://schemas.openxmlformats.org/officeDocument/2006/relationships/hyperlink" Target="https://teachermade.com/" TargetMode="External"/><Relationship Id="rId107" Type="http://schemas.openxmlformats.org/officeDocument/2006/relationships/hyperlink" Target="https://www.plickers.com/" TargetMode="External"/><Relationship Id="rId11" Type="http://schemas.openxmlformats.org/officeDocument/2006/relationships/hyperlink" Target="https://www.umaigra.com/" TargetMode="External"/><Relationship Id="rId32" Type="http://schemas.openxmlformats.org/officeDocument/2006/relationships/hyperlink" Target="https://www.zipgrade.com/" TargetMode="External"/><Relationship Id="rId37" Type="http://schemas.openxmlformats.org/officeDocument/2006/relationships/hyperlink" Target="https://learningapps.org/" TargetMode="External"/><Relationship Id="rId53" Type="http://schemas.openxmlformats.org/officeDocument/2006/relationships/hyperlink" Target="https://genial.ly/" TargetMode="External"/><Relationship Id="rId58" Type="http://schemas.openxmlformats.org/officeDocument/2006/relationships/hyperlink" Target="https://udoba.org/" TargetMode="External"/><Relationship Id="rId74" Type="http://schemas.openxmlformats.org/officeDocument/2006/relationships/hyperlink" Target="https://www.plickers.com/" TargetMode="External"/><Relationship Id="rId79" Type="http://schemas.openxmlformats.org/officeDocument/2006/relationships/hyperlink" Target="https://www.liveworksheets.com/" TargetMode="External"/><Relationship Id="rId102" Type="http://schemas.openxmlformats.org/officeDocument/2006/relationships/hyperlink" Target="https://udoba.org/" TargetMode="External"/><Relationship Id="rId123" Type="http://schemas.openxmlformats.org/officeDocument/2006/relationships/hyperlink" Target="https://www.liveworksheets.com/" TargetMode="External"/><Relationship Id="rId128" Type="http://schemas.openxmlformats.org/officeDocument/2006/relationships/hyperlink" Target="https://nearpod.com/" TargetMode="External"/><Relationship Id="rId144" Type="http://schemas.openxmlformats.org/officeDocument/2006/relationships/hyperlink" Target="https://worksheets.ru/" TargetMode="External"/><Relationship Id="rId149" Type="http://schemas.openxmlformats.org/officeDocument/2006/relationships/comments" Target="comments.xml"/><Relationship Id="rId5" Type="http://schemas.openxmlformats.org/officeDocument/2006/relationships/webSettings" Target="webSettings.xml"/><Relationship Id="rId90" Type="http://schemas.openxmlformats.org/officeDocument/2006/relationships/hyperlink" Target="https://www.liveworksheets.com/" TargetMode="External"/><Relationship Id="rId95" Type="http://schemas.openxmlformats.org/officeDocument/2006/relationships/hyperlink" Target="https://nearpod.com/" TargetMode="External"/><Relationship Id="rId160" Type="http://schemas.openxmlformats.org/officeDocument/2006/relationships/hyperlink" Target="https://udoba.org/" TargetMode="External"/><Relationship Id="rId165" Type="http://schemas.openxmlformats.org/officeDocument/2006/relationships/theme" Target="theme/theme1.xml"/><Relationship Id="rId22" Type="http://schemas.openxmlformats.org/officeDocument/2006/relationships/hyperlink" Target="https://www.umaigra.com/" TargetMode="External"/><Relationship Id="rId27" Type="http://schemas.openxmlformats.org/officeDocument/2006/relationships/hyperlink" Target="https://teachermade.com/" TargetMode="External"/><Relationship Id="rId43" Type="http://schemas.openxmlformats.org/officeDocument/2006/relationships/hyperlink" Target="https://www.zipgrade.com/" TargetMode="External"/><Relationship Id="rId48" Type="http://schemas.openxmlformats.org/officeDocument/2006/relationships/hyperlink" Target="https://learningapps.org/" TargetMode="External"/><Relationship Id="rId64" Type="http://schemas.openxmlformats.org/officeDocument/2006/relationships/hyperlink" Target="https://genial.ly/" TargetMode="External"/><Relationship Id="rId69" Type="http://schemas.openxmlformats.org/officeDocument/2006/relationships/hyperlink" Target="https://udoba.org/" TargetMode="External"/><Relationship Id="rId113" Type="http://schemas.openxmlformats.org/officeDocument/2006/relationships/hyperlink" Target="https://udoba.org/" TargetMode="External"/><Relationship Id="rId118" Type="http://schemas.openxmlformats.org/officeDocument/2006/relationships/hyperlink" Target="https://www.plickers.com/" TargetMode="External"/><Relationship Id="rId134" Type="http://schemas.openxmlformats.org/officeDocument/2006/relationships/hyperlink" Target="https://www.liveworksheets.com/" TargetMode="External"/><Relationship Id="rId139" Type="http://schemas.openxmlformats.org/officeDocument/2006/relationships/hyperlink" Target="https://nearpod.com/" TargetMode="External"/><Relationship Id="rId80" Type="http://schemas.openxmlformats.org/officeDocument/2006/relationships/hyperlink" Target="https://udoba.org/" TargetMode="External"/><Relationship Id="rId85" Type="http://schemas.openxmlformats.org/officeDocument/2006/relationships/hyperlink" Target="https://www.plickers.com/" TargetMode="External"/><Relationship Id="rId150" Type="http://schemas.microsoft.com/office/2011/relationships/commentsExtended" Target="commentsExtended.xml"/><Relationship Id="rId155" Type="http://schemas.openxmlformats.org/officeDocument/2006/relationships/hyperlink" Target="https://genial.ly/" TargetMode="External"/><Relationship Id="rId12" Type="http://schemas.openxmlformats.org/officeDocument/2006/relationships/hyperlink" Target="https://worksheets.ru/" TargetMode="External"/><Relationship Id="rId17" Type="http://schemas.openxmlformats.org/officeDocument/2006/relationships/hyperlink" Target="https://quizizz.com/" TargetMode="External"/><Relationship Id="rId33" Type="http://schemas.openxmlformats.org/officeDocument/2006/relationships/hyperlink" Target="https://www.umaigra.com/" TargetMode="External"/><Relationship Id="rId38" Type="http://schemas.openxmlformats.org/officeDocument/2006/relationships/hyperlink" Target="https://teachermade.com/" TargetMode="External"/><Relationship Id="rId59" Type="http://schemas.openxmlformats.org/officeDocument/2006/relationships/hyperlink" Target="https://learningapps.org/" TargetMode="External"/><Relationship Id="rId103" Type="http://schemas.openxmlformats.org/officeDocument/2006/relationships/hyperlink" Target="https://learningapps.org/" TargetMode="External"/><Relationship Id="rId108" Type="http://schemas.openxmlformats.org/officeDocument/2006/relationships/hyperlink" Target="https://genial.ly/" TargetMode="External"/><Relationship Id="rId124" Type="http://schemas.openxmlformats.org/officeDocument/2006/relationships/hyperlink" Target="https://udoba.org/" TargetMode="External"/><Relationship Id="rId129" Type="http://schemas.openxmlformats.org/officeDocument/2006/relationships/hyperlink" Target="https://www.plickers.com/" TargetMode="External"/><Relationship Id="rId54" Type="http://schemas.openxmlformats.org/officeDocument/2006/relationships/hyperlink" Target="https://www.zipgrade.com/" TargetMode="External"/><Relationship Id="rId70" Type="http://schemas.openxmlformats.org/officeDocument/2006/relationships/hyperlink" Target="https://learningapps.org/" TargetMode="External"/><Relationship Id="rId75" Type="http://schemas.openxmlformats.org/officeDocument/2006/relationships/hyperlink" Target="https://genial.ly/" TargetMode="External"/><Relationship Id="rId91" Type="http://schemas.openxmlformats.org/officeDocument/2006/relationships/hyperlink" Target="https://udoba.org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www.plickers.com/" TargetMode="External"/><Relationship Id="rId145" Type="http://schemas.openxmlformats.org/officeDocument/2006/relationships/hyperlink" Target="https://www.liveworksheets.com/" TargetMode="External"/><Relationship Id="rId161" Type="http://schemas.openxmlformats.org/officeDocument/2006/relationships/hyperlink" Target="https://learningapps.org/" TargetMode="External"/><Relationship Id="rId16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hyperlink" Target="https://quizizz.com/" TargetMode="External"/><Relationship Id="rId15" Type="http://schemas.openxmlformats.org/officeDocument/2006/relationships/hyperlink" Target="https://learningapps.org/" TargetMode="External"/><Relationship Id="rId23" Type="http://schemas.openxmlformats.org/officeDocument/2006/relationships/hyperlink" Target="https://worksheets.ru/" TargetMode="External"/><Relationship Id="rId28" Type="http://schemas.openxmlformats.org/officeDocument/2006/relationships/hyperlink" Target="https://quizizz.com/" TargetMode="External"/><Relationship Id="rId36" Type="http://schemas.openxmlformats.org/officeDocument/2006/relationships/hyperlink" Target="https://udoba.org/" TargetMode="External"/><Relationship Id="rId49" Type="http://schemas.openxmlformats.org/officeDocument/2006/relationships/hyperlink" Target="https://teachermade.com/" TargetMode="External"/><Relationship Id="rId57" Type="http://schemas.openxmlformats.org/officeDocument/2006/relationships/hyperlink" Target="https://www.liveworksheets.com/" TargetMode="External"/><Relationship Id="rId106" Type="http://schemas.openxmlformats.org/officeDocument/2006/relationships/hyperlink" Target="https://nearpod.com/" TargetMode="External"/><Relationship Id="rId114" Type="http://schemas.openxmlformats.org/officeDocument/2006/relationships/hyperlink" Target="https://learningapps.org/" TargetMode="External"/><Relationship Id="rId119" Type="http://schemas.openxmlformats.org/officeDocument/2006/relationships/hyperlink" Target="https://genial.ly/" TargetMode="External"/><Relationship Id="rId127" Type="http://schemas.openxmlformats.org/officeDocument/2006/relationships/hyperlink" Target="https://quizizz.com/" TargetMode="External"/><Relationship Id="rId10" Type="http://schemas.openxmlformats.org/officeDocument/2006/relationships/hyperlink" Target="https://www.zipgrade.com/" TargetMode="External"/><Relationship Id="rId31" Type="http://schemas.openxmlformats.org/officeDocument/2006/relationships/hyperlink" Target="https://genial.ly/" TargetMode="External"/><Relationship Id="rId44" Type="http://schemas.openxmlformats.org/officeDocument/2006/relationships/hyperlink" Target="https://www.umaigra.com/" TargetMode="External"/><Relationship Id="rId52" Type="http://schemas.openxmlformats.org/officeDocument/2006/relationships/hyperlink" Target="https://www.plickers.com/" TargetMode="External"/><Relationship Id="rId60" Type="http://schemas.openxmlformats.org/officeDocument/2006/relationships/hyperlink" Target="https://teachermade.com/" TargetMode="External"/><Relationship Id="rId65" Type="http://schemas.openxmlformats.org/officeDocument/2006/relationships/hyperlink" Target="https://www.zipgrade.com/" TargetMode="External"/><Relationship Id="rId73" Type="http://schemas.openxmlformats.org/officeDocument/2006/relationships/hyperlink" Target="https://nearpod.com/" TargetMode="External"/><Relationship Id="rId78" Type="http://schemas.openxmlformats.org/officeDocument/2006/relationships/hyperlink" Target="https://worksheets.ru/" TargetMode="External"/><Relationship Id="rId81" Type="http://schemas.openxmlformats.org/officeDocument/2006/relationships/hyperlink" Target="https://learningapps.org/" TargetMode="External"/><Relationship Id="rId86" Type="http://schemas.openxmlformats.org/officeDocument/2006/relationships/hyperlink" Target="https://genial.ly/" TargetMode="External"/><Relationship Id="rId94" Type="http://schemas.openxmlformats.org/officeDocument/2006/relationships/hyperlink" Target="https://quizizz.com/" TargetMode="External"/><Relationship Id="rId99" Type="http://schemas.openxmlformats.org/officeDocument/2006/relationships/hyperlink" Target="https://www.umaigra.com/" TargetMode="External"/><Relationship Id="rId101" Type="http://schemas.openxmlformats.org/officeDocument/2006/relationships/hyperlink" Target="https://www.liveworksheets.com/" TargetMode="External"/><Relationship Id="rId122" Type="http://schemas.openxmlformats.org/officeDocument/2006/relationships/hyperlink" Target="https://worksheets.ru/" TargetMode="External"/><Relationship Id="rId130" Type="http://schemas.openxmlformats.org/officeDocument/2006/relationships/hyperlink" Target="https://genial.ly/" TargetMode="External"/><Relationship Id="rId135" Type="http://schemas.openxmlformats.org/officeDocument/2006/relationships/hyperlink" Target="https://udoba.org/" TargetMode="External"/><Relationship Id="rId143" Type="http://schemas.openxmlformats.org/officeDocument/2006/relationships/hyperlink" Target="https://www.umaigra.com/" TargetMode="External"/><Relationship Id="rId148" Type="http://schemas.openxmlformats.org/officeDocument/2006/relationships/hyperlink" Target="https://teachermade.com/" TargetMode="External"/><Relationship Id="rId151" Type="http://schemas.openxmlformats.org/officeDocument/2006/relationships/hyperlink" Target="https://cdn.catalog.prosv.ru/attachment/4331d5fc-2f22-11e7-affc-0050569c7d18.pdf" TargetMode="External"/><Relationship Id="rId156" Type="http://schemas.openxmlformats.org/officeDocument/2006/relationships/hyperlink" Target="https://www.zipgrade.com/" TargetMode="External"/><Relationship Id="rId16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genial.ly/" TargetMode="External"/><Relationship Id="rId13" Type="http://schemas.openxmlformats.org/officeDocument/2006/relationships/hyperlink" Target="https://www.liveworksheets.com/" TargetMode="External"/><Relationship Id="rId18" Type="http://schemas.openxmlformats.org/officeDocument/2006/relationships/hyperlink" Target="https://nearpod.com/" TargetMode="External"/><Relationship Id="rId39" Type="http://schemas.openxmlformats.org/officeDocument/2006/relationships/hyperlink" Target="https://quizizz.com/" TargetMode="External"/><Relationship Id="rId109" Type="http://schemas.openxmlformats.org/officeDocument/2006/relationships/hyperlink" Target="https://www.zipgrade.com/" TargetMode="External"/><Relationship Id="rId34" Type="http://schemas.openxmlformats.org/officeDocument/2006/relationships/hyperlink" Target="https://worksheets.ru/" TargetMode="External"/><Relationship Id="rId50" Type="http://schemas.openxmlformats.org/officeDocument/2006/relationships/hyperlink" Target="https://quizizz.com/" TargetMode="External"/><Relationship Id="rId55" Type="http://schemas.openxmlformats.org/officeDocument/2006/relationships/hyperlink" Target="https://www.umaigra.com/" TargetMode="External"/><Relationship Id="rId76" Type="http://schemas.openxmlformats.org/officeDocument/2006/relationships/hyperlink" Target="https://www.zipgrade.com/" TargetMode="External"/><Relationship Id="rId97" Type="http://schemas.openxmlformats.org/officeDocument/2006/relationships/hyperlink" Target="https://genial.ly/" TargetMode="External"/><Relationship Id="rId104" Type="http://schemas.openxmlformats.org/officeDocument/2006/relationships/hyperlink" Target="https://teachermade.com/" TargetMode="External"/><Relationship Id="rId120" Type="http://schemas.openxmlformats.org/officeDocument/2006/relationships/hyperlink" Target="https://www.zipgrade.com/" TargetMode="External"/><Relationship Id="rId125" Type="http://schemas.openxmlformats.org/officeDocument/2006/relationships/hyperlink" Target="https://learningapps.org/" TargetMode="External"/><Relationship Id="rId141" Type="http://schemas.openxmlformats.org/officeDocument/2006/relationships/hyperlink" Target="https://genial.ly/" TargetMode="External"/><Relationship Id="rId146" Type="http://schemas.openxmlformats.org/officeDocument/2006/relationships/hyperlink" Target="https://udoba.org/" TargetMode="External"/><Relationship Id="rId7" Type="http://schemas.openxmlformats.org/officeDocument/2006/relationships/hyperlink" Target="https://nearpod.com/" TargetMode="External"/><Relationship Id="rId71" Type="http://schemas.openxmlformats.org/officeDocument/2006/relationships/hyperlink" Target="https://teachermade.com/" TargetMode="External"/><Relationship Id="rId92" Type="http://schemas.openxmlformats.org/officeDocument/2006/relationships/hyperlink" Target="https://learningapps.org/" TargetMode="External"/><Relationship Id="rId162" Type="http://schemas.openxmlformats.org/officeDocument/2006/relationships/hyperlink" Target="https://teachermade.com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nearpod.com/" TargetMode="External"/><Relationship Id="rId24" Type="http://schemas.openxmlformats.org/officeDocument/2006/relationships/hyperlink" Target="https://www.liveworksheets.com/" TargetMode="External"/><Relationship Id="rId40" Type="http://schemas.openxmlformats.org/officeDocument/2006/relationships/hyperlink" Target="https://nearpod.com/" TargetMode="External"/><Relationship Id="rId45" Type="http://schemas.openxmlformats.org/officeDocument/2006/relationships/hyperlink" Target="https://worksheets.ru/" TargetMode="External"/><Relationship Id="rId66" Type="http://schemas.openxmlformats.org/officeDocument/2006/relationships/hyperlink" Target="https://www.umaigra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umaigra.com/" TargetMode="External"/><Relationship Id="rId115" Type="http://schemas.openxmlformats.org/officeDocument/2006/relationships/hyperlink" Target="https://teachermade.com/" TargetMode="External"/><Relationship Id="rId131" Type="http://schemas.openxmlformats.org/officeDocument/2006/relationships/hyperlink" Target="https://www.zipgrade.com/" TargetMode="External"/><Relationship Id="rId136" Type="http://schemas.openxmlformats.org/officeDocument/2006/relationships/hyperlink" Target="https://learningapps.org/" TargetMode="External"/><Relationship Id="rId157" Type="http://schemas.openxmlformats.org/officeDocument/2006/relationships/hyperlink" Target="https://www.umaigra.com/" TargetMode="External"/><Relationship Id="rId61" Type="http://schemas.openxmlformats.org/officeDocument/2006/relationships/hyperlink" Target="https://quizizz.com/" TargetMode="External"/><Relationship Id="rId82" Type="http://schemas.openxmlformats.org/officeDocument/2006/relationships/hyperlink" Target="https://teachermade.com/" TargetMode="External"/><Relationship Id="rId152" Type="http://schemas.openxmlformats.org/officeDocument/2006/relationships/hyperlink" Target="https://quizizz.com/" TargetMode="External"/><Relationship Id="rId19" Type="http://schemas.openxmlformats.org/officeDocument/2006/relationships/hyperlink" Target="https://www.plickers.com/" TargetMode="External"/><Relationship Id="rId14" Type="http://schemas.openxmlformats.org/officeDocument/2006/relationships/hyperlink" Target="https://udoba.org/" TargetMode="External"/><Relationship Id="rId30" Type="http://schemas.openxmlformats.org/officeDocument/2006/relationships/hyperlink" Target="https://www.plickers.com/" TargetMode="External"/><Relationship Id="rId35" Type="http://schemas.openxmlformats.org/officeDocument/2006/relationships/hyperlink" Target="https://www.liveworksheets.com/" TargetMode="External"/><Relationship Id="rId56" Type="http://schemas.openxmlformats.org/officeDocument/2006/relationships/hyperlink" Target="https://worksheets.ru/" TargetMode="External"/><Relationship Id="rId77" Type="http://schemas.openxmlformats.org/officeDocument/2006/relationships/hyperlink" Target="https://www.umaigra.com/" TargetMode="External"/><Relationship Id="rId100" Type="http://schemas.openxmlformats.org/officeDocument/2006/relationships/hyperlink" Target="https://worksheets.ru/" TargetMode="External"/><Relationship Id="rId105" Type="http://schemas.openxmlformats.org/officeDocument/2006/relationships/hyperlink" Target="https://quizizz.com/" TargetMode="External"/><Relationship Id="rId126" Type="http://schemas.openxmlformats.org/officeDocument/2006/relationships/hyperlink" Target="https://teachermade.com/" TargetMode="External"/><Relationship Id="rId147" Type="http://schemas.openxmlformats.org/officeDocument/2006/relationships/hyperlink" Target="https://learningapps.org/" TargetMode="External"/><Relationship Id="rId8" Type="http://schemas.openxmlformats.org/officeDocument/2006/relationships/hyperlink" Target="https://www.plickers.com/" TargetMode="External"/><Relationship Id="rId51" Type="http://schemas.openxmlformats.org/officeDocument/2006/relationships/hyperlink" Target="https://nearpod.com/" TargetMode="External"/><Relationship Id="rId72" Type="http://schemas.openxmlformats.org/officeDocument/2006/relationships/hyperlink" Target="https://quizizz.com/" TargetMode="External"/><Relationship Id="rId93" Type="http://schemas.openxmlformats.org/officeDocument/2006/relationships/hyperlink" Target="https://teachermade.com/" TargetMode="External"/><Relationship Id="rId98" Type="http://schemas.openxmlformats.org/officeDocument/2006/relationships/hyperlink" Target="https://www.zipgrade.com/" TargetMode="External"/><Relationship Id="rId121" Type="http://schemas.openxmlformats.org/officeDocument/2006/relationships/hyperlink" Target="https://www.umaigra.com/" TargetMode="External"/><Relationship Id="rId142" Type="http://schemas.openxmlformats.org/officeDocument/2006/relationships/hyperlink" Target="https://www.zipgrade.com/" TargetMode="External"/><Relationship Id="rId163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hyperlink" Target="https://udoba.org/" TargetMode="External"/><Relationship Id="rId46" Type="http://schemas.openxmlformats.org/officeDocument/2006/relationships/hyperlink" Target="https://www.liveworksheets.com/" TargetMode="External"/><Relationship Id="rId67" Type="http://schemas.openxmlformats.org/officeDocument/2006/relationships/hyperlink" Target="https://worksheets.ru/" TargetMode="External"/><Relationship Id="rId116" Type="http://schemas.openxmlformats.org/officeDocument/2006/relationships/hyperlink" Target="https://quizizz.com/" TargetMode="External"/><Relationship Id="rId137" Type="http://schemas.openxmlformats.org/officeDocument/2006/relationships/hyperlink" Target="https://teachermade.com/" TargetMode="External"/><Relationship Id="rId158" Type="http://schemas.openxmlformats.org/officeDocument/2006/relationships/hyperlink" Target="https://worksheets.ru/" TargetMode="External"/><Relationship Id="rId20" Type="http://schemas.openxmlformats.org/officeDocument/2006/relationships/hyperlink" Target="https://genial.ly/" TargetMode="External"/><Relationship Id="rId41" Type="http://schemas.openxmlformats.org/officeDocument/2006/relationships/hyperlink" Target="https://www.plickers.com/" TargetMode="External"/><Relationship Id="rId62" Type="http://schemas.openxmlformats.org/officeDocument/2006/relationships/hyperlink" Target="https://nearpod.com/" TargetMode="External"/><Relationship Id="rId83" Type="http://schemas.openxmlformats.org/officeDocument/2006/relationships/hyperlink" Target="https://quizizz.com/" TargetMode="External"/><Relationship Id="rId88" Type="http://schemas.openxmlformats.org/officeDocument/2006/relationships/hyperlink" Target="https://www.umaigra.com/" TargetMode="External"/><Relationship Id="rId111" Type="http://schemas.openxmlformats.org/officeDocument/2006/relationships/hyperlink" Target="https://worksheets.ru/" TargetMode="External"/><Relationship Id="rId132" Type="http://schemas.openxmlformats.org/officeDocument/2006/relationships/hyperlink" Target="https://www.umaigra.com/" TargetMode="External"/><Relationship Id="rId153" Type="http://schemas.openxmlformats.org/officeDocument/2006/relationships/hyperlink" Target="https://nearpod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162EC4-CC4E-4338-AFF7-1439FAEBF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1713</TotalTime>
  <Pages>47</Pages>
  <Words>11952</Words>
  <Characters>68129</Characters>
  <Application>Microsoft Office Word</Application>
  <DocSecurity>0</DocSecurity>
  <Lines>567</Lines>
  <Paragraphs>159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79922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пису</cp:lastModifiedBy>
  <cp:revision>42</cp:revision>
  <dcterms:created xsi:type="dcterms:W3CDTF">2013-12-23T23:15:00Z</dcterms:created>
  <dcterms:modified xsi:type="dcterms:W3CDTF">2022-09-17T11:06:00Z</dcterms:modified>
  <cp:category/>
</cp:coreProperties>
</file>